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479FF" w:rsidRPr="00337DA1" w:rsidRDefault="00A479FF" w:rsidP="00671318">
      <w:pPr>
        <w:rPr>
          <w:rFonts w:ascii="宋体" w:hAnsi="宋体"/>
          <w:b/>
          <w:szCs w:val="21"/>
        </w:rPr>
      </w:pPr>
      <w:bookmarkStart w:id="0" w:name="_Toc495977854"/>
      <w:bookmarkStart w:id="1" w:name="_Toc56911022"/>
      <w:bookmarkStart w:id="2" w:name="_Toc486847011"/>
      <w:bookmarkStart w:id="3" w:name="_Toc337541094"/>
      <w:bookmarkStart w:id="4" w:name="OLE_LINK278"/>
      <w:bookmarkStart w:id="5" w:name="OLE_LINK279"/>
      <w:r w:rsidRPr="00337DA1">
        <w:rPr>
          <w:rFonts w:ascii="宋体" w:hAnsi="宋体"/>
          <w:b/>
          <w:szCs w:val="21"/>
        </w:rPr>
        <w:t>附件：</w:t>
      </w:r>
    </w:p>
    <w:p w:rsidR="00A479FF" w:rsidRPr="00337DA1" w:rsidRDefault="00A479FF" w:rsidP="00A479FF">
      <w:pPr>
        <w:widowControl/>
        <w:spacing w:line="300" w:lineRule="exact"/>
        <w:ind w:left="420"/>
        <w:jc w:val="center"/>
        <w:rPr>
          <w:rFonts w:ascii="宋体" w:hAnsi="宋体"/>
          <w:b/>
          <w:kern w:val="0"/>
          <w:sz w:val="28"/>
          <w:szCs w:val="28"/>
        </w:rPr>
      </w:pPr>
      <w:bookmarkStart w:id="6" w:name="_GoBack"/>
      <w:r w:rsidRPr="00337DA1">
        <w:rPr>
          <w:rFonts w:ascii="宋体" w:hAnsi="宋体" w:hint="eastAsia"/>
          <w:b/>
          <w:kern w:val="0"/>
          <w:sz w:val="28"/>
          <w:szCs w:val="28"/>
        </w:rPr>
        <w:t>磋商文件领购申请表</w:t>
      </w:r>
    </w:p>
    <w:bookmarkEnd w:id="6"/>
    <w:p w:rsidR="00A479FF" w:rsidRPr="00337DA1" w:rsidRDefault="00A479FF" w:rsidP="00A479FF">
      <w:pPr>
        <w:widowControl/>
        <w:ind w:rightChars="389" w:right="817"/>
        <w:jc w:val="right"/>
        <w:rPr>
          <w:rFonts w:ascii="宋体" w:hAnsi="宋体"/>
          <w:kern w:val="0"/>
          <w:sz w:val="24"/>
          <w:szCs w:val="20"/>
        </w:rPr>
      </w:pPr>
      <w:r w:rsidRPr="00337DA1">
        <w:rPr>
          <w:rFonts w:ascii="宋体" w:hAnsi="宋体" w:hint="eastAsia"/>
          <w:kern w:val="0"/>
          <w:sz w:val="24"/>
          <w:szCs w:val="20"/>
        </w:rPr>
        <w:t xml:space="preserve">                                   </w:t>
      </w: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2237"/>
        <w:gridCol w:w="2162"/>
        <w:gridCol w:w="3113"/>
        <w:gridCol w:w="3088"/>
        <w:gridCol w:w="2314"/>
      </w:tblGrid>
      <w:tr w:rsidR="00A479FF" w:rsidRPr="00337DA1" w:rsidTr="008861E7">
        <w:trPr>
          <w:trHeight w:val="502"/>
          <w:jc w:val="center"/>
        </w:trPr>
        <w:tc>
          <w:tcPr>
            <w:tcW w:w="2998" w:type="dxa"/>
            <w:gridSpan w:val="2"/>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项目编号</w:t>
            </w:r>
          </w:p>
        </w:tc>
        <w:tc>
          <w:tcPr>
            <w:tcW w:w="5275" w:type="dxa"/>
            <w:gridSpan w:val="2"/>
            <w:vAlign w:val="center"/>
          </w:tcPr>
          <w:p w:rsidR="00A479FF" w:rsidRPr="00337DA1" w:rsidRDefault="000F179D" w:rsidP="00A479FF">
            <w:pPr>
              <w:widowControl/>
              <w:spacing w:line="460" w:lineRule="exact"/>
              <w:jc w:val="center"/>
              <w:rPr>
                <w:rFonts w:ascii="宋体" w:hAnsi="宋体"/>
                <w:kern w:val="0"/>
                <w:sz w:val="28"/>
                <w:szCs w:val="28"/>
              </w:rPr>
            </w:pPr>
            <w:bookmarkStart w:id="7" w:name="OLE_LINK179"/>
            <w:r w:rsidRPr="00337DA1">
              <w:rPr>
                <w:rFonts w:ascii="宋体" w:hAnsi="宋体"/>
                <w:kern w:val="0"/>
                <w:sz w:val="28"/>
                <w:szCs w:val="28"/>
              </w:rPr>
              <w:t>ZDA2026CS0901</w:t>
            </w:r>
            <w:bookmarkEnd w:id="7"/>
          </w:p>
        </w:tc>
        <w:tc>
          <w:tcPr>
            <w:tcW w:w="3088"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领购日期</w:t>
            </w:r>
          </w:p>
        </w:tc>
        <w:tc>
          <w:tcPr>
            <w:tcW w:w="2314" w:type="dxa"/>
            <w:vAlign w:val="center"/>
          </w:tcPr>
          <w:p w:rsidR="00A479FF" w:rsidRPr="00337DA1" w:rsidRDefault="00A479FF" w:rsidP="00A479FF">
            <w:pPr>
              <w:widowControl/>
              <w:spacing w:line="460" w:lineRule="exact"/>
              <w:jc w:val="center"/>
              <w:rPr>
                <w:rFonts w:ascii="宋体" w:hAnsi="宋体"/>
                <w:kern w:val="0"/>
                <w:sz w:val="28"/>
                <w:szCs w:val="28"/>
              </w:rPr>
            </w:pPr>
          </w:p>
        </w:tc>
      </w:tr>
      <w:tr w:rsidR="00A479FF" w:rsidRPr="00337DA1" w:rsidTr="00550586">
        <w:trPr>
          <w:trHeight w:val="397"/>
          <w:jc w:val="center"/>
        </w:trPr>
        <w:tc>
          <w:tcPr>
            <w:tcW w:w="2998" w:type="dxa"/>
            <w:gridSpan w:val="2"/>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项目名称</w:t>
            </w:r>
          </w:p>
        </w:tc>
        <w:tc>
          <w:tcPr>
            <w:tcW w:w="10677" w:type="dxa"/>
            <w:gridSpan w:val="4"/>
            <w:vAlign w:val="center"/>
          </w:tcPr>
          <w:p w:rsidR="00A479FF" w:rsidRPr="00337DA1" w:rsidRDefault="00A479FF" w:rsidP="00A479FF">
            <w:pPr>
              <w:widowControl/>
              <w:spacing w:line="460" w:lineRule="exact"/>
              <w:jc w:val="center"/>
              <w:rPr>
                <w:rFonts w:ascii="宋体" w:hAnsi="宋体"/>
                <w:kern w:val="0"/>
                <w:sz w:val="28"/>
                <w:szCs w:val="28"/>
              </w:rPr>
            </w:pPr>
            <w:bookmarkStart w:id="8" w:name="OLE_LINK156"/>
            <w:bookmarkStart w:id="9" w:name="OLE_LINK157"/>
            <w:r w:rsidRPr="00337DA1">
              <w:rPr>
                <w:rFonts w:ascii="宋体" w:hAnsi="宋体" w:hint="eastAsia"/>
                <w:kern w:val="0"/>
                <w:sz w:val="28"/>
                <w:szCs w:val="28"/>
              </w:rPr>
              <w:t>安装自动喷淋系统及消防栓系统工程</w:t>
            </w:r>
            <w:bookmarkEnd w:id="8"/>
            <w:bookmarkEnd w:id="9"/>
          </w:p>
        </w:tc>
      </w:tr>
      <w:tr w:rsidR="00A479FF" w:rsidRPr="00337DA1" w:rsidTr="008861E7">
        <w:trPr>
          <w:trHeight w:val="892"/>
          <w:jc w:val="center"/>
        </w:trPr>
        <w:tc>
          <w:tcPr>
            <w:tcW w:w="761" w:type="dxa"/>
            <w:vMerge w:val="restart"/>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登记人资料</w:t>
            </w:r>
          </w:p>
        </w:tc>
        <w:tc>
          <w:tcPr>
            <w:tcW w:w="2237" w:type="dxa"/>
            <w:vAlign w:val="center"/>
          </w:tcPr>
          <w:p w:rsidR="00A479FF" w:rsidRPr="00337DA1" w:rsidRDefault="00A479FF" w:rsidP="00A479FF">
            <w:pPr>
              <w:widowControl/>
              <w:spacing w:line="460" w:lineRule="exact"/>
              <w:jc w:val="center"/>
              <w:rPr>
                <w:rFonts w:ascii="宋体" w:hAnsi="宋体"/>
                <w:kern w:val="0"/>
                <w:sz w:val="28"/>
                <w:szCs w:val="28"/>
              </w:rPr>
            </w:pPr>
            <w:bookmarkStart w:id="10" w:name="OLE_LINK79"/>
            <w:bookmarkStart w:id="11" w:name="OLE_LINK82"/>
            <w:r w:rsidRPr="00337DA1">
              <w:rPr>
                <w:rFonts w:ascii="宋体" w:hAnsi="宋体" w:hint="eastAsia"/>
                <w:kern w:val="0"/>
                <w:sz w:val="28"/>
                <w:szCs w:val="28"/>
              </w:rPr>
              <w:t>响应供应商名称</w:t>
            </w:r>
            <w:bookmarkEnd w:id="10"/>
            <w:bookmarkEnd w:id="11"/>
            <w:r w:rsidRPr="00337DA1">
              <w:rPr>
                <w:rFonts w:ascii="宋体" w:hAnsi="宋体" w:hint="eastAsia"/>
                <w:kern w:val="0"/>
                <w:sz w:val="28"/>
                <w:szCs w:val="28"/>
              </w:rPr>
              <w:t>（加盖公章）</w:t>
            </w:r>
          </w:p>
        </w:tc>
        <w:tc>
          <w:tcPr>
            <w:tcW w:w="5275" w:type="dxa"/>
            <w:gridSpan w:val="2"/>
            <w:vAlign w:val="center"/>
          </w:tcPr>
          <w:p w:rsidR="00A479FF" w:rsidRPr="00337DA1" w:rsidRDefault="00A479FF" w:rsidP="00A479FF">
            <w:pPr>
              <w:widowControl/>
              <w:spacing w:line="460" w:lineRule="exact"/>
              <w:jc w:val="center"/>
              <w:rPr>
                <w:rFonts w:ascii="宋体" w:hAnsi="宋体"/>
                <w:kern w:val="0"/>
                <w:sz w:val="28"/>
                <w:szCs w:val="28"/>
              </w:rPr>
            </w:pPr>
          </w:p>
        </w:tc>
        <w:tc>
          <w:tcPr>
            <w:tcW w:w="3088"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文件价格(元/套)</w:t>
            </w:r>
          </w:p>
        </w:tc>
        <w:tc>
          <w:tcPr>
            <w:tcW w:w="2314" w:type="dxa"/>
            <w:vAlign w:val="center"/>
          </w:tcPr>
          <w:p w:rsidR="00A479FF" w:rsidRPr="00337DA1" w:rsidRDefault="00A479FF" w:rsidP="00A479FF">
            <w:pPr>
              <w:widowControl/>
              <w:spacing w:line="460" w:lineRule="exact"/>
              <w:jc w:val="center"/>
              <w:rPr>
                <w:rFonts w:ascii="宋体" w:hAnsi="宋体"/>
                <w:kern w:val="0"/>
                <w:sz w:val="28"/>
                <w:szCs w:val="28"/>
                <w:u w:val="single"/>
              </w:rPr>
            </w:pPr>
            <w:r w:rsidRPr="00337DA1">
              <w:rPr>
                <w:rFonts w:ascii="宋体" w:hAnsi="宋体" w:hint="eastAsia"/>
                <w:kern w:val="0"/>
                <w:sz w:val="28"/>
                <w:szCs w:val="28"/>
                <w:u w:val="single"/>
              </w:rPr>
              <w:t>500元</w:t>
            </w:r>
          </w:p>
        </w:tc>
      </w:tr>
      <w:tr w:rsidR="00A479FF" w:rsidRPr="00337DA1" w:rsidTr="008861E7">
        <w:trPr>
          <w:trHeight w:val="354"/>
          <w:jc w:val="center"/>
        </w:trPr>
        <w:tc>
          <w:tcPr>
            <w:tcW w:w="761" w:type="dxa"/>
            <w:vMerge/>
            <w:vAlign w:val="center"/>
          </w:tcPr>
          <w:p w:rsidR="00A479FF" w:rsidRPr="00337DA1" w:rsidRDefault="00A479FF" w:rsidP="00A479FF">
            <w:pPr>
              <w:widowControl/>
              <w:spacing w:line="460" w:lineRule="exact"/>
              <w:jc w:val="center"/>
              <w:rPr>
                <w:rFonts w:ascii="宋体" w:hAnsi="宋体"/>
                <w:kern w:val="0"/>
                <w:sz w:val="28"/>
                <w:szCs w:val="28"/>
              </w:rPr>
            </w:pPr>
          </w:p>
        </w:tc>
        <w:tc>
          <w:tcPr>
            <w:tcW w:w="2237" w:type="dxa"/>
            <w:vAlign w:val="center"/>
          </w:tcPr>
          <w:p w:rsidR="00A479FF" w:rsidRPr="00337DA1" w:rsidRDefault="00A479FF" w:rsidP="00A479FF">
            <w:pPr>
              <w:widowControl/>
              <w:spacing w:line="460" w:lineRule="exact"/>
              <w:jc w:val="center"/>
              <w:rPr>
                <w:rFonts w:ascii="宋体" w:hAnsi="宋体"/>
                <w:kern w:val="0"/>
                <w:sz w:val="28"/>
                <w:szCs w:val="28"/>
              </w:rPr>
            </w:pPr>
            <w:bookmarkStart w:id="12" w:name="OLE_LINK83"/>
            <w:r w:rsidRPr="00337DA1">
              <w:rPr>
                <w:rFonts w:ascii="宋体" w:hAnsi="宋体" w:hint="eastAsia"/>
                <w:kern w:val="0"/>
                <w:sz w:val="28"/>
                <w:szCs w:val="28"/>
              </w:rPr>
              <w:t>响应供应商</w:t>
            </w:r>
            <w:bookmarkEnd w:id="12"/>
            <w:r w:rsidRPr="00337DA1">
              <w:rPr>
                <w:rFonts w:ascii="宋体" w:hAnsi="宋体" w:hint="eastAsia"/>
                <w:kern w:val="0"/>
                <w:sz w:val="28"/>
                <w:szCs w:val="28"/>
              </w:rPr>
              <w:t>名称地址</w:t>
            </w:r>
          </w:p>
        </w:tc>
        <w:tc>
          <w:tcPr>
            <w:tcW w:w="5275" w:type="dxa"/>
            <w:gridSpan w:val="2"/>
            <w:vAlign w:val="center"/>
          </w:tcPr>
          <w:p w:rsidR="00A479FF" w:rsidRPr="00337DA1" w:rsidRDefault="00A479FF" w:rsidP="00A479FF">
            <w:pPr>
              <w:widowControl/>
              <w:spacing w:line="460" w:lineRule="exact"/>
              <w:jc w:val="center"/>
              <w:rPr>
                <w:rFonts w:ascii="宋体" w:hAnsi="宋体"/>
                <w:kern w:val="0"/>
                <w:sz w:val="28"/>
                <w:szCs w:val="28"/>
              </w:rPr>
            </w:pPr>
          </w:p>
        </w:tc>
        <w:tc>
          <w:tcPr>
            <w:tcW w:w="3088"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邮编</w:t>
            </w:r>
          </w:p>
        </w:tc>
        <w:tc>
          <w:tcPr>
            <w:tcW w:w="2314" w:type="dxa"/>
            <w:vAlign w:val="center"/>
          </w:tcPr>
          <w:p w:rsidR="00A479FF" w:rsidRPr="00337DA1" w:rsidRDefault="00A479FF" w:rsidP="00A479FF">
            <w:pPr>
              <w:widowControl/>
              <w:spacing w:line="460" w:lineRule="exact"/>
              <w:jc w:val="center"/>
              <w:rPr>
                <w:rFonts w:ascii="宋体" w:hAnsi="宋体"/>
                <w:kern w:val="0"/>
                <w:sz w:val="28"/>
                <w:szCs w:val="28"/>
              </w:rPr>
            </w:pPr>
          </w:p>
        </w:tc>
      </w:tr>
      <w:tr w:rsidR="00A479FF" w:rsidRPr="00337DA1" w:rsidTr="008861E7">
        <w:trPr>
          <w:trHeight w:val="249"/>
          <w:jc w:val="center"/>
        </w:trPr>
        <w:tc>
          <w:tcPr>
            <w:tcW w:w="761" w:type="dxa"/>
            <w:vMerge/>
            <w:vAlign w:val="center"/>
          </w:tcPr>
          <w:p w:rsidR="00A479FF" w:rsidRPr="00337DA1" w:rsidRDefault="00A479FF" w:rsidP="00A479FF">
            <w:pPr>
              <w:widowControl/>
              <w:spacing w:line="460" w:lineRule="exact"/>
              <w:jc w:val="center"/>
              <w:rPr>
                <w:rFonts w:ascii="宋体" w:hAnsi="宋体"/>
                <w:kern w:val="0"/>
                <w:sz w:val="28"/>
                <w:szCs w:val="28"/>
              </w:rPr>
            </w:pPr>
          </w:p>
        </w:tc>
        <w:tc>
          <w:tcPr>
            <w:tcW w:w="2237" w:type="dxa"/>
            <w:vMerge w:val="restart"/>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授权代表</w:t>
            </w:r>
          </w:p>
        </w:tc>
        <w:tc>
          <w:tcPr>
            <w:tcW w:w="2162"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姓名</w:t>
            </w:r>
          </w:p>
        </w:tc>
        <w:tc>
          <w:tcPr>
            <w:tcW w:w="3113"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联系电话</w:t>
            </w:r>
          </w:p>
        </w:tc>
        <w:tc>
          <w:tcPr>
            <w:tcW w:w="3088"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E-mail</w:t>
            </w:r>
          </w:p>
        </w:tc>
        <w:tc>
          <w:tcPr>
            <w:tcW w:w="2314" w:type="dxa"/>
            <w:vAlign w:val="center"/>
          </w:tcPr>
          <w:p w:rsidR="00A479FF" w:rsidRPr="00337DA1" w:rsidRDefault="00A479FF"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手机</w:t>
            </w:r>
          </w:p>
        </w:tc>
      </w:tr>
      <w:tr w:rsidR="00A479FF" w:rsidRPr="00337DA1" w:rsidTr="008861E7">
        <w:trPr>
          <w:trHeight w:val="576"/>
          <w:jc w:val="center"/>
        </w:trPr>
        <w:tc>
          <w:tcPr>
            <w:tcW w:w="761" w:type="dxa"/>
            <w:vMerge/>
            <w:vAlign w:val="center"/>
          </w:tcPr>
          <w:p w:rsidR="00A479FF" w:rsidRPr="00337DA1" w:rsidRDefault="00A479FF" w:rsidP="00A479FF">
            <w:pPr>
              <w:widowControl/>
              <w:spacing w:line="460" w:lineRule="exact"/>
              <w:jc w:val="center"/>
              <w:rPr>
                <w:rFonts w:ascii="宋体" w:hAnsi="宋体"/>
                <w:kern w:val="0"/>
                <w:sz w:val="28"/>
                <w:szCs w:val="28"/>
              </w:rPr>
            </w:pPr>
          </w:p>
        </w:tc>
        <w:tc>
          <w:tcPr>
            <w:tcW w:w="2237" w:type="dxa"/>
            <w:vMerge/>
            <w:vAlign w:val="center"/>
          </w:tcPr>
          <w:p w:rsidR="00A479FF" w:rsidRPr="00337DA1" w:rsidRDefault="00A479FF" w:rsidP="00A479FF">
            <w:pPr>
              <w:widowControl/>
              <w:spacing w:line="460" w:lineRule="exact"/>
              <w:jc w:val="center"/>
              <w:rPr>
                <w:rFonts w:ascii="宋体" w:hAnsi="宋体"/>
                <w:kern w:val="0"/>
                <w:sz w:val="28"/>
                <w:szCs w:val="28"/>
              </w:rPr>
            </w:pPr>
          </w:p>
        </w:tc>
        <w:tc>
          <w:tcPr>
            <w:tcW w:w="2162" w:type="dxa"/>
            <w:vAlign w:val="center"/>
          </w:tcPr>
          <w:p w:rsidR="00A479FF" w:rsidRPr="00337DA1" w:rsidRDefault="00A479FF" w:rsidP="00A479FF">
            <w:pPr>
              <w:widowControl/>
              <w:spacing w:line="460" w:lineRule="exact"/>
              <w:jc w:val="center"/>
              <w:rPr>
                <w:rFonts w:ascii="宋体" w:hAnsi="宋体"/>
                <w:kern w:val="0"/>
                <w:sz w:val="28"/>
                <w:szCs w:val="28"/>
              </w:rPr>
            </w:pPr>
          </w:p>
        </w:tc>
        <w:tc>
          <w:tcPr>
            <w:tcW w:w="3113" w:type="dxa"/>
            <w:vAlign w:val="center"/>
          </w:tcPr>
          <w:p w:rsidR="00A479FF" w:rsidRPr="00337DA1" w:rsidRDefault="00A479FF" w:rsidP="00A479FF">
            <w:pPr>
              <w:widowControl/>
              <w:spacing w:line="460" w:lineRule="exact"/>
              <w:jc w:val="center"/>
              <w:rPr>
                <w:rFonts w:ascii="宋体" w:hAnsi="宋体"/>
                <w:kern w:val="0"/>
                <w:sz w:val="28"/>
                <w:szCs w:val="28"/>
              </w:rPr>
            </w:pPr>
          </w:p>
        </w:tc>
        <w:tc>
          <w:tcPr>
            <w:tcW w:w="3088" w:type="dxa"/>
            <w:vAlign w:val="center"/>
          </w:tcPr>
          <w:p w:rsidR="00A479FF" w:rsidRPr="00337DA1" w:rsidRDefault="00A479FF" w:rsidP="00A479FF">
            <w:pPr>
              <w:widowControl/>
              <w:spacing w:line="460" w:lineRule="exact"/>
              <w:jc w:val="center"/>
              <w:rPr>
                <w:rFonts w:ascii="宋体" w:hAnsi="宋体"/>
                <w:kern w:val="0"/>
                <w:sz w:val="28"/>
                <w:szCs w:val="28"/>
              </w:rPr>
            </w:pPr>
          </w:p>
        </w:tc>
        <w:tc>
          <w:tcPr>
            <w:tcW w:w="2314" w:type="dxa"/>
            <w:vAlign w:val="center"/>
          </w:tcPr>
          <w:p w:rsidR="00A479FF" w:rsidRPr="00337DA1" w:rsidRDefault="00A479FF" w:rsidP="00A479FF">
            <w:pPr>
              <w:widowControl/>
              <w:spacing w:line="460" w:lineRule="exact"/>
              <w:jc w:val="center"/>
              <w:rPr>
                <w:rFonts w:ascii="宋体" w:hAnsi="宋体"/>
                <w:kern w:val="0"/>
                <w:sz w:val="28"/>
                <w:szCs w:val="28"/>
              </w:rPr>
            </w:pPr>
          </w:p>
        </w:tc>
      </w:tr>
      <w:tr w:rsidR="008861E7" w:rsidRPr="00337DA1" w:rsidTr="00BD7593">
        <w:trPr>
          <w:trHeight w:val="318"/>
          <w:jc w:val="center"/>
        </w:trPr>
        <w:tc>
          <w:tcPr>
            <w:tcW w:w="761" w:type="dxa"/>
            <w:vMerge/>
            <w:vAlign w:val="center"/>
          </w:tcPr>
          <w:p w:rsidR="008861E7" w:rsidRPr="00337DA1" w:rsidRDefault="008861E7" w:rsidP="00A479FF">
            <w:pPr>
              <w:widowControl/>
              <w:spacing w:line="460" w:lineRule="exact"/>
              <w:jc w:val="center"/>
              <w:rPr>
                <w:rFonts w:ascii="宋体" w:hAnsi="宋体"/>
                <w:kern w:val="0"/>
                <w:sz w:val="28"/>
                <w:szCs w:val="28"/>
              </w:rPr>
            </w:pPr>
          </w:p>
        </w:tc>
        <w:tc>
          <w:tcPr>
            <w:tcW w:w="2237" w:type="dxa"/>
            <w:vMerge w:val="restart"/>
            <w:vAlign w:val="center"/>
          </w:tcPr>
          <w:p w:rsidR="008861E7" w:rsidRPr="00337DA1" w:rsidRDefault="008861E7" w:rsidP="00A479FF">
            <w:pPr>
              <w:spacing w:line="460" w:lineRule="exact"/>
              <w:jc w:val="center"/>
              <w:rPr>
                <w:rFonts w:ascii="宋体" w:hAnsi="宋体"/>
                <w:kern w:val="0"/>
                <w:sz w:val="28"/>
                <w:szCs w:val="28"/>
              </w:rPr>
            </w:pPr>
            <w:r w:rsidRPr="00337DA1">
              <w:rPr>
                <w:rFonts w:ascii="宋体" w:hAnsi="宋体" w:hint="eastAsia"/>
                <w:kern w:val="0"/>
                <w:sz w:val="28"/>
                <w:szCs w:val="28"/>
              </w:rPr>
              <w:t>项目负责人</w:t>
            </w:r>
          </w:p>
        </w:tc>
        <w:tc>
          <w:tcPr>
            <w:tcW w:w="2162" w:type="dxa"/>
            <w:vAlign w:val="center"/>
          </w:tcPr>
          <w:p w:rsidR="008861E7" w:rsidRPr="00337DA1" w:rsidRDefault="008861E7"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姓名</w:t>
            </w:r>
          </w:p>
        </w:tc>
        <w:tc>
          <w:tcPr>
            <w:tcW w:w="8515" w:type="dxa"/>
            <w:gridSpan w:val="3"/>
            <w:vAlign w:val="center"/>
          </w:tcPr>
          <w:p w:rsidR="008861E7" w:rsidRPr="00337DA1" w:rsidRDefault="008861E7" w:rsidP="00A479FF">
            <w:pPr>
              <w:widowControl/>
              <w:spacing w:line="460" w:lineRule="exact"/>
              <w:jc w:val="center"/>
              <w:rPr>
                <w:rFonts w:ascii="宋体" w:hAnsi="宋体"/>
                <w:kern w:val="0"/>
                <w:sz w:val="28"/>
                <w:szCs w:val="28"/>
              </w:rPr>
            </w:pPr>
            <w:r w:rsidRPr="00337DA1">
              <w:rPr>
                <w:rFonts w:ascii="宋体" w:hAnsi="宋体" w:hint="eastAsia"/>
                <w:kern w:val="0"/>
                <w:sz w:val="28"/>
                <w:szCs w:val="28"/>
              </w:rPr>
              <w:t>证书编号</w:t>
            </w:r>
          </w:p>
        </w:tc>
      </w:tr>
      <w:tr w:rsidR="008861E7" w:rsidRPr="00337DA1" w:rsidTr="00BD7593">
        <w:trPr>
          <w:trHeight w:val="525"/>
          <w:jc w:val="center"/>
        </w:trPr>
        <w:tc>
          <w:tcPr>
            <w:tcW w:w="761" w:type="dxa"/>
            <w:vMerge/>
            <w:vAlign w:val="center"/>
          </w:tcPr>
          <w:p w:rsidR="008861E7" w:rsidRPr="00337DA1" w:rsidRDefault="008861E7" w:rsidP="00A479FF">
            <w:pPr>
              <w:widowControl/>
              <w:spacing w:line="460" w:lineRule="exact"/>
              <w:jc w:val="center"/>
              <w:rPr>
                <w:rFonts w:ascii="宋体" w:hAnsi="宋体"/>
                <w:kern w:val="0"/>
                <w:sz w:val="28"/>
                <w:szCs w:val="28"/>
              </w:rPr>
            </w:pPr>
          </w:p>
        </w:tc>
        <w:tc>
          <w:tcPr>
            <w:tcW w:w="2237" w:type="dxa"/>
            <w:vMerge/>
            <w:vAlign w:val="center"/>
          </w:tcPr>
          <w:p w:rsidR="008861E7" w:rsidRPr="00337DA1" w:rsidRDefault="008861E7" w:rsidP="00A479FF">
            <w:pPr>
              <w:widowControl/>
              <w:spacing w:line="460" w:lineRule="exact"/>
              <w:jc w:val="center"/>
              <w:rPr>
                <w:rFonts w:ascii="宋体" w:hAnsi="宋体"/>
                <w:kern w:val="0"/>
                <w:sz w:val="28"/>
                <w:szCs w:val="28"/>
              </w:rPr>
            </w:pPr>
          </w:p>
        </w:tc>
        <w:tc>
          <w:tcPr>
            <w:tcW w:w="2162" w:type="dxa"/>
            <w:vAlign w:val="center"/>
          </w:tcPr>
          <w:p w:rsidR="008861E7" w:rsidRPr="00337DA1" w:rsidRDefault="008861E7" w:rsidP="00A479FF">
            <w:pPr>
              <w:widowControl/>
              <w:spacing w:line="460" w:lineRule="exact"/>
              <w:jc w:val="center"/>
              <w:rPr>
                <w:rFonts w:ascii="宋体" w:hAnsi="宋体"/>
                <w:kern w:val="0"/>
                <w:sz w:val="28"/>
                <w:szCs w:val="28"/>
              </w:rPr>
            </w:pPr>
          </w:p>
        </w:tc>
        <w:tc>
          <w:tcPr>
            <w:tcW w:w="8515" w:type="dxa"/>
            <w:gridSpan w:val="3"/>
            <w:vAlign w:val="center"/>
          </w:tcPr>
          <w:p w:rsidR="008861E7" w:rsidRPr="00337DA1" w:rsidRDefault="008861E7" w:rsidP="00A479FF">
            <w:pPr>
              <w:widowControl/>
              <w:spacing w:line="460" w:lineRule="exact"/>
              <w:jc w:val="center"/>
              <w:rPr>
                <w:rFonts w:ascii="宋体" w:hAnsi="宋体"/>
                <w:kern w:val="0"/>
                <w:sz w:val="28"/>
                <w:szCs w:val="28"/>
              </w:rPr>
            </w:pPr>
          </w:p>
        </w:tc>
      </w:tr>
      <w:tr w:rsidR="00A479FF" w:rsidRPr="00337DA1" w:rsidTr="00550586">
        <w:trPr>
          <w:trHeight w:val="1008"/>
          <w:jc w:val="center"/>
        </w:trPr>
        <w:tc>
          <w:tcPr>
            <w:tcW w:w="2998" w:type="dxa"/>
            <w:gridSpan w:val="2"/>
            <w:vAlign w:val="center"/>
          </w:tcPr>
          <w:p w:rsidR="00A479FF" w:rsidRPr="00337DA1" w:rsidRDefault="00A479FF" w:rsidP="00A479FF">
            <w:pPr>
              <w:widowControl/>
              <w:spacing w:line="460" w:lineRule="exact"/>
              <w:ind w:rightChars="-51" w:right="-107"/>
              <w:jc w:val="center"/>
              <w:rPr>
                <w:rFonts w:ascii="宋体" w:hAnsi="宋体"/>
                <w:kern w:val="0"/>
                <w:sz w:val="28"/>
                <w:szCs w:val="28"/>
              </w:rPr>
            </w:pPr>
            <w:r w:rsidRPr="00337DA1">
              <w:rPr>
                <w:rFonts w:ascii="宋体" w:hAnsi="宋体" w:hint="eastAsia"/>
                <w:kern w:val="0"/>
                <w:sz w:val="28"/>
                <w:szCs w:val="28"/>
              </w:rPr>
              <w:t>响应供应商法定代表人（签字或盖章）</w:t>
            </w:r>
          </w:p>
        </w:tc>
        <w:tc>
          <w:tcPr>
            <w:tcW w:w="10677" w:type="dxa"/>
            <w:gridSpan w:val="4"/>
            <w:vAlign w:val="center"/>
          </w:tcPr>
          <w:p w:rsidR="00A479FF" w:rsidRPr="00337DA1" w:rsidRDefault="00A479FF" w:rsidP="00A479FF">
            <w:pPr>
              <w:spacing w:line="460" w:lineRule="exact"/>
              <w:ind w:leftChars="-6" w:left="-6" w:hangingChars="4" w:hanging="7"/>
              <w:rPr>
                <w:rFonts w:ascii="宋体" w:hAnsi="宋体"/>
                <w:kern w:val="0"/>
                <w:sz w:val="18"/>
                <w:szCs w:val="18"/>
              </w:rPr>
            </w:pPr>
          </w:p>
        </w:tc>
      </w:tr>
      <w:tr w:rsidR="00A479FF" w:rsidRPr="00337DA1" w:rsidTr="00550586">
        <w:trPr>
          <w:trHeight w:val="913"/>
          <w:jc w:val="center"/>
        </w:trPr>
        <w:tc>
          <w:tcPr>
            <w:tcW w:w="2998" w:type="dxa"/>
            <w:gridSpan w:val="2"/>
            <w:vAlign w:val="center"/>
          </w:tcPr>
          <w:p w:rsidR="00A479FF" w:rsidRPr="00337DA1" w:rsidRDefault="00A479FF" w:rsidP="00A479FF">
            <w:pPr>
              <w:spacing w:line="460" w:lineRule="exact"/>
              <w:jc w:val="center"/>
              <w:rPr>
                <w:rFonts w:ascii="宋体" w:hAnsi="宋体"/>
                <w:kern w:val="0"/>
                <w:sz w:val="28"/>
                <w:szCs w:val="28"/>
              </w:rPr>
            </w:pPr>
            <w:r w:rsidRPr="00337DA1">
              <w:rPr>
                <w:rFonts w:ascii="宋体" w:hAnsi="宋体" w:hint="eastAsia"/>
                <w:kern w:val="0"/>
                <w:sz w:val="28"/>
                <w:szCs w:val="28"/>
              </w:rPr>
              <w:t>授权代表</w:t>
            </w:r>
          </w:p>
          <w:p w:rsidR="00A479FF" w:rsidRPr="00337DA1" w:rsidRDefault="00A479FF" w:rsidP="00A479FF">
            <w:pPr>
              <w:spacing w:line="460" w:lineRule="exact"/>
              <w:jc w:val="center"/>
              <w:rPr>
                <w:rFonts w:ascii="宋体" w:hAnsi="宋体"/>
                <w:kern w:val="0"/>
                <w:sz w:val="28"/>
                <w:szCs w:val="28"/>
              </w:rPr>
            </w:pPr>
            <w:r w:rsidRPr="00337DA1">
              <w:rPr>
                <w:rFonts w:ascii="宋体" w:hAnsi="宋体" w:hint="eastAsia"/>
                <w:kern w:val="0"/>
                <w:sz w:val="28"/>
                <w:szCs w:val="28"/>
              </w:rPr>
              <w:t>（签字或盖章）</w:t>
            </w:r>
          </w:p>
        </w:tc>
        <w:tc>
          <w:tcPr>
            <w:tcW w:w="10677" w:type="dxa"/>
            <w:gridSpan w:val="4"/>
            <w:vAlign w:val="center"/>
          </w:tcPr>
          <w:p w:rsidR="00A479FF" w:rsidRPr="00337DA1" w:rsidRDefault="00A479FF" w:rsidP="00A479FF">
            <w:pPr>
              <w:spacing w:line="460" w:lineRule="exact"/>
              <w:rPr>
                <w:rFonts w:ascii="宋体" w:hAnsi="宋体"/>
                <w:kern w:val="0"/>
                <w:sz w:val="28"/>
                <w:szCs w:val="28"/>
              </w:rPr>
            </w:pPr>
          </w:p>
        </w:tc>
      </w:tr>
      <w:bookmarkEnd w:id="0"/>
      <w:bookmarkEnd w:id="1"/>
      <w:bookmarkEnd w:id="2"/>
      <w:bookmarkEnd w:id="3"/>
      <w:bookmarkEnd w:id="4"/>
      <w:bookmarkEnd w:id="5"/>
    </w:tbl>
    <w:p w:rsidR="004F474B" w:rsidRDefault="004F474B" w:rsidP="00CF501B">
      <w:pPr>
        <w:pStyle w:val="1"/>
        <w:spacing w:before="0" w:after="0" w:line="360" w:lineRule="auto"/>
        <w:rPr>
          <w:rFonts w:ascii="宋体" w:hAnsi="宋体"/>
          <w:szCs w:val="21"/>
        </w:rPr>
      </w:pPr>
    </w:p>
    <w:sectPr w:rsidR="004F474B" w:rsidSect="00CF501B">
      <w:footerReference w:type="even" r:id="rId9"/>
      <w:footerReference w:type="default" r:id="rId10"/>
      <w:pgSz w:w="16838" w:h="11906" w:orient="landscape"/>
      <w:pgMar w:top="1260" w:right="935" w:bottom="1644" w:left="567" w:header="851" w:footer="564"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BDA" w:rsidRDefault="00FF1BDA">
      <w:r>
        <w:separator/>
      </w:r>
    </w:p>
  </w:endnote>
  <w:endnote w:type="continuationSeparator" w:id="0">
    <w:p w:rsidR="00FF1BDA" w:rsidRDefault="00FF1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BDA" w:rsidRDefault="00FF1BDA">
    <w:pPr>
      <w:pStyle w:val="ad"/>
      <w:framePr w:wrap="around" w:vAnchor="text" w:hAnchor="margin" w:xAlign="right" w:y="1"/>
      <w:rPr>
        <w:rStyle w:val="af6"/>
      </w:rPr>
    </w:pPr>
    <w:r>
      <w:fldChar w:fldCharType="begin"/>
    </w:r>
    <w:r>
      <w:rPr>
        <w:rStyle w:val="af6"/>
      </w:rPr>
      <w:instrText xml:space="preserve">PAGE  </w:instrText>
    </w:r>
    <w:r>
      <w:fldChar w:fldCharType="separate"/>
    </w:r>
    <w:r>
      <w:rPr>
        <w:rStyle w:val="af6"/>
      </w:rPr>
      <w:t>2</w:t>
    </w:r>
    <w:r>
      <w:fldChar w:fldCharType="end"/>
    </w:r>
  </w:p>
  <w:p w:rsidR="00FF1BDA" w:rsidRDefault="00FF1BD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BDA" w:rsidRDefault="00FF1BDA">
    <w:pPr>
      <w:pStyle w:val="ad"/>
      <w:framePr w:wrap="around" w:vAnchor="text" w:hAnchor="margin" w:xAlign="right" w:y="1"/>
      <w:rPr>
        <w:rStyle w:val="af6"/>
      </w:rPr>
    </w:pPr>
  </w:p>
  <w:p w:rsidR="00FF1BDA" w:rsidRDefault="00FF1BDA">
    <w:pPr>
      <w:pStyle w:val="ad"/>
      <w:ind w:right="360"/>
      <w:jc w:val="both"/>
    </w:pPr>
    <w:r>
      <w:rPr>
        <w:noProof/>
        <w:sz w:val="20"/>
      </w:rPr>
      <mc:AlternateContent>
        <mc:Choice Requires="wps">
          <w:drawing>
            <wp:anchor distT="0" distB="0" distL="114300" distR="114300" simplePos="0" relativeHeight="251657728" behindDoc="0" locked="0" layoutInCell="0" allowOverlap="1" wp14:anchorId="0C5D9504" wp14:editId="7D2A6A8E">
              <wp:simplePos x="0" y="0"/>
              <wp:positionH relativeFrom="column">
                <wp:posOffset>0</wp:posOffset>
              </wp:positionH>
              <wp:positionV relativeFrom="paragraph">
                <wp:posOffset>187325</wp:posOffset>
              </wp:positionV>
              <wp:extent cx="5315585" cy="0"/>
              <wp:effectExtent l="9525" t="6350" r="8890" b="1270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5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线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5pt" to="418.5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" o:allowincell="f"/>
          </w:pict>
        </mc:Fallback>
      </mc:AlternateContent>
    </w:r>
  </w:p>
  <w:p w:rsidR="00FF1BDA" w:rsidRDefault="00FF1BDA">
    <w:pPr>
      <w:pStyle w:val="ad"/>
      <w:ind w:right="360"/>
      <w:jc w:val="both"/>
    </w:pPr>
    <w:r>
      <w:rPr>
        <w:rFonts w:hint="eastAsia"/>
      </w:rPr>
      <w:t>中达安股份有限公司</w:t>
    </w:r>
    <w:r>
      <w:rPr>
        <w:rFonts w:hint="eastAsia"/>
      </w:rPr>
      <w:t xml:space="preserve">                                                                   </w:t>
    </w:r>
    <w:r>
      <w:fldChar w:fldCharType="begin"/>
    </w:r>
    <w:r>
      <w:instrText xml:space="preserve"> PAGE </w:instrText>
    </w:r>
    <w:r>
      <w:fldChar w:fldCharType="separate"/>
    </w:r>
    <w:r w:rsidR="00CF501B">
      <w:rPr>
        <w:noProof/>
      </w:rPr>
      <w:t>53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BDA" w:rsidRDefault="00FF1BDA">
      <w:r>
        <w:separator/>
      </w:r>
    </w:p>
  </w:footnote>
  <w:footnote w:type="continuationSeparator" w:id="0">
    <w:p w:rsidR="00FF1BDA" w:rsidRDefault="00FF1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japaneseCounting"/>
      <w:lvlText w:val="%1、"/>
      <w:lvlJc w:val="left"/>
      <w:pPr>
        <w:tabs>
          <w:tab w:val="num" w:pos="720"/>
        </w:tabs>
        <w:ind w:left="720" w:hanging="720"/>
      </w:pPr>
    </w:lvl>
    <w:lvl w:ilvl="1">
      <w:start w:val="1"/>
      <w:numFmt w:val="chineseCountingThousand"/>
      <w:lvlText w:val="%2、"/>
      <w:lvlJc w:val="left"/>
      <w:pPr>
        <w:tabs>
          <w:tab w:val="num" w:pos="720"/>
        </w:tabs>
        <w:ind w:left="72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10"/>
    <w:multiLevelType w:val="multilevel"/>
    <w:tmpl w:val="00000010"/>
    <w:lvl w:ilvl="0">
      <w:start w:val="1"/>
      <w:numFmt w:val="decimal"/>
      <w:lvlText w:val="%1."/>
      <w:lvlJc w:val="left"/>
      <w:pPr>
        <w:tabs>
          <w:tab w:val="num" w:pos="851"/>
        </w:tabs>
        <w:ind w:left="851" w:hanging="851"/>
      </w:pPr>
      <w:rPr>
        <w:rFonts w:ascii="宋体" w:eastAsia="宋体" w:hint="eastAsia"/>
        <w:b/>
        <w:i w:val="0"/>
        <w:sz w:val="24"/>
      </w:rPr>
    </w:lvl>
    <w:lvl w:ilvl="1">
      <w:start w:val="1"/>
      <w:numFmt w:val="decimal"/>
      <w:lvlText w:val="%1.%2"/>
      <w:lvlJc w:val="left"/>
      <w:pPr>
        <w:tabs>
          <w:tab w:val="num" w:pos="851"/>
        </w:tabs>
        <w:ind w:left="851" w:hanging="851"/>
      </w:pPr>
      <w:rPr>
        <w:rFonts w:ascii="宋体" w:eastAsia="宋体" w:hint="eastAsia"/>
        <w:b w:val="0"/>
        <w:i w:val="0"/>
        <w:color w:val="auto"/>
        <w:sz w:val="21"/>
      </w:rPr>
    </w:lvl>
    <w:lvl w:ilvl="2">
      <w:start w:val="1"/>
      <w:numFmt w:val="decimal"/>
      <w:lvlText w:val="%1.%2.%3"/>
      <w:lvlJc w:val="left"/>
      <w:pPr>
        <w:tabs>
          <w:tab w:val="num" w:pos="851"/>
        </w:tabs>
        <w:ind w:left="851" w:hanging="851"/>
      </w:pPr>
      <w:rPr>
        <w:rFonts w:hint="eastAsia"/>
      </w:rPr>
    </w:lvl>
    <w:lvl w:ilvl="3">
      <w:start w:val="1"/>
      <w:numFmt w:val="decimal"/>
      <w:lvlText w:val="(%4)"/>
      <w:lvlJc w:val="left"/>
      <w:pPr>
        <w:tabs>
          <w:tab w:val="num" w:pos="851"/>
        </w:tabs>
        <w:ind w:left="851" w:hanging="567"/>
      </w:pPr>
      <w:rPr>
        <w:rFonts w:ascii="宋体" w:eastAsia="宋体" w:hint="eastAsia"/>
        <w:b w:val="0"/>
        <w:i w:val="0"/>
        <w:color w:val="000000"/>
        <w:sz w:val="21"/>
      </w:rPr>
    </w:lvl>
    <w:lvl w:ilvl="4">
      <w:start w:val="1"/>
      <w:numFmt w:val="decimal"/>
      <w:lvlText w:val="%1.%2.%3.%4.%5"/>
      <w:lvlJc w:val="left"/>
      <w:pPr>
        <w:tabs>
          <w:tab w:val="num" w:pos="420"/>
        </w:tabs>
        <w:ind w:left="420" w:hanging="420"/>
      </w:pPr>
      <w:rPr>
        <w:rFonts w:hint="eastAsia"/>
      </w:rPr>
    </w:lvl>
    <w:lvl w:ilvl="5">
      <w:start w:val="1"/>
      <w:numFmt w:val="decimal"/>
      <w:lvlText w:val="%1.%2.%3.%4.%5.%6"/>
      <w:lvlJc w:val="left"/>
      <w:pPr>
        <w:tabs>
          <w:tab w:val="num" w:pos="420"/>
        </w:tabs>
        <w:ind w:left="420" w:hanging="420"/>
      </w:pPr>
      <w:rPr>
        <w:rFonts w:hint="eastAsia"/>
      </w:rPr>
    </w:lvl>
    <w:lvl w:ilvl="6">
      <w:start w:val="1"/>
      <w:numFmt w:val="decimal"/>
      <w:lvlText w:val="%1.%2.%3.%4.%5.%6.%7"/>
      <w:lvlJc w:val="left"/>
      <w:pPr>
        <w:tabs>
          <w:tab w:val="num" w:pos="420"/>
        </w:tabs>
        <w:ind w:left="420" w:hanging="420"/>
      </w:pPr>
      <w:rPr>
        <w:rFonts w:hint="eastAsia"/>
      </w:rPr>
    </w:lvl>
    <w:lvl w:ilvl="7">
      <w:start w:val="1"/>
      <w:numFmt w:val="decimal"/>
      <w:lvlText w:val="%1.%2.%3.%4.%5.%6.%7.%8"/>
      <w:lvlJc w:val="left"/>
      <w:pPr>
        <w:tabs>
          <w:tab w:val="num" w:pos="420"/>
        </w:tabs>
        <w:ind w:left="420" w:hanging="420"/>
      </w:pPr>
      <w:rPr>
        <w:rFonts w:hint="eastAsia"/>
      </w:rPr>
    </w:lvl>
    <w:lvl w:ilvl="8">
      <w:start w:val="1"/>
      <w:numFmt w:val="decimal"/>
      <w:lvlText w:val="%1.%2.%3.%4.%5.%6.%7.%8.%9"/>
      <w:lvlJc w:val="left"/>
      <w:pPr>
        <w:tabs>
          <w:tab w:val="num" w:pos="420"/>
        </w:tabs>
        <w:ind w:left="420" w:hanging="420"/>
      </w:pPr>
      <w:rPr>
        <w:rFonts w:hint="eastAsia"/>
      </w:rPr>
    </w:lvl>
  </w:abstractNum>
  <w:abstractNum w:abstractNumId="2">
    <w:nsid w:val="00000014"/>
    <w:multiLevelType w:val="multilevel"/>
    <w:tmpl w:val="00000014"/>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1505"/>
        </w:tabs>
        <w:ind w:left="992" w:hanging="567"/>
      </w:pPr>
      <w:rPr>
        <w:rFonts w:hint="eastAsia"/>
      </w:rPr>
    </w:lvl>
    <w:lvl w:ilvl="2">
      <w:start w:val="1"/>
      <w:numFmt w:val="decimal"/>
      <w:pStyle w:val="3"/>
      <w:lvlText w:val="%1.%2.%3"/>
      <w:lvlJc w:val="left"/>
      <w:pPr>
        <w:tabs>
          <w:tab w:val="num" w:pos="2291"/>
        </w:tabs>
        <w:ind w:left="1418" w:hanging="567"/>
      </w:pPr>
      <w:rPr>
        <w:rFonts w:hint="eastAsia"/>
      </w:rPr>
    </w:lvl>
    <w:lvl w:ilvl="3">
      <w:start w:val="1"/>
      <w:numFmt w:val="decimal"/>
      <w:lvlText w:val="%1.%2.%3.%4"/>
      <w:lvlJc w:val="left"/>
      <w:pPr>
        <w:tabs>
          <w:tab w:val="num" w:pos="3436"/>
        </w:tabs>
        <w:ind w:left="1984" w:hanging="708"/>
      </w:pPr>
      <w:rPr>
        <w:rFonts w:hint="eastAsia"/>
      </w:rPr>
    </w:lvl>
    <w:lvl w:ilvl="4">
      <w:start w:val="1"/>
      <w:numFmt w:val="decimal"/>
      <w:lvlText w:val="%1.%2.%3.%4.%5"/>
      <w:lvlJc w:val="left"/>
      <w:pPr>
        <w:tabs>
          <w:tab w:val="num" w:pos="4221"/>
        </w:tabs>
        <w:ind w:left="2551" w:hanging="850"/>
      </w:pPr>
      <w:rPr>
        <w:rFonts w:hint="eastAsia"/>
      </w:rPr>
    </w:lvl>
    <w:lvl w:ilvl="5">
      <w:start w:val="1"/>
      <w:numFmt w:val="decimal"/>
      <w:lvlText w:val="%1.%2.%3.%4.%5.%6"/>
      <w:lvlJc w:val="left"/>
      <w:pPr>
        <w:tabs>
          <w:tab w:val="num" w:pos="5366"/>
        </w:tabs>
        <w:ind w:left="3260" w:hanging="1134"/>
      </w:pPr>
      <w:rPr>
        <w:rFonts w:hint="eastAsia"/>
      </w:rPr>
    </w:lvl>
    <w:lvl w:ilvl="6">
      <w:start w:val="1"/>
      <w:numFmt w:val="decimal"/>
      <w:lvlText w:val="%1.%2.%3.%4.%5.%6.%7"/>
      <w:lvlJc w:val="left"/>
      <w:pPr>
        <w:tabs>
          <w:tab w:val="num" w:pos="6151"/>
        </w:tabs>
        <w:ind w:left="3827" w:hanging="1276"/>
      </w:pPr>
      <w:rPr>
        <w:rFonts w:hint="eastAsia"/>
      </w:rPr>
    </w:lvl>
    <w:lvl w:ilvl="7">
      <w:start w:val="1"/>
      <w:numFmt w:val="decimal"/>
      <w:lvlText w:val="%1.%2.%3.%4.%5.%6.%7.%8"/>
      <w:lvlJc w:val="left"/>
      <w:pPr>
        <w:tabs>
          <w:tab w:val="num" w:pos="6936"/>
        </w:tabs>
        <w:ind w:left="4394" w:hanging="1418"/>
      </w:pPr>
      <w:rPr>
        <w:rFonts w:hint="eastAsia"/>
      </w:rPr>
    </w:lvl>
    <w:lvl w:ilvl="8">
      <w:start w:val="1"/>
      <w:numFmt w:val="decimal"/>
      <w:lvlText w:val="%1.%2.%3.%4.%5.%6.%7.%8.%9"/>
      <w:lvlJc w:val="left"/>
      <w:pPr>
        <w:tabs>
          <w:tab w:val="num" w:pos="8082"/>
        </w:tabs>
        <w:ind w:left="5102" w:hanging="1700"/>
      </w:pPr>
      <w:rPr>
        <w:rFonts w:hint="eastAsia"/>
      </w:rPr>
    </w:lvl>
  </w:abstractNum>
  <w:abstractNum w:abstractNumId="3">
    <w:nsid w:val="00000015"/>
    <w:multiLevelType w:val="multilevel"/>
    <w:tmpl w:val="00000015"/>
    <w:lvl w:ilvl="0">
      <w:start w:val="1"/>
      <w:numFmt w:val="decimal"/>
      <w:pStyle w:val="CharCharCharChar"/>
      <w:lvlText w:val="%1."/>
      <w:lvlJc w:val="left"/>
      <w:pPr>
        <w:tabs>
          <w:tab w:val="num" w:pos="965"/>
        </w:tabs>
        <w:ind w:left="965" w:hanging="425"/>
      </w:pPr>
      <w:rPr>
        <w:rFonts w:hint="eastAsia"/>
      </w:rPr>
    </w:lvl>
    <w:lvl w:ilvl="1">
      <w:start w:val="1"/>
      <w:numFmt w:val="decimal"/>
      <w:lvlText w:val="%1.%2."/>
      <w:lvlJc w:val="left"/>
      <w:pPr>
        <w:tabs>
          <w:tab w:val="num" w:pos="1107"/>
        </w:tabs>
        <w:ind w:left="1107" w:hanging="567"/>
      </w:pPr>
      <w:rPr>
        <w:rFonts w:hint="eastAsia"/>
      </w:rPr>
    </w:lvl>
    <w:lvl w:ilvl="2">
      <w:start w:val="1"/>
      <w:numFmt w:val="decimal"/>
      <w:lvlText w:val="%1.%2.%3."/>
      <w:lvlJc w:val="left"/>
      <w:pPr>
        <w:tabs>
          <w:tab w:val="num" w:pos="1249"/>
        </w:tabs>
        <w:ind w:left="1249" w:hanging="709"/>
      </w:pPr>
      <w:rPr>
        <w:rFonts w:hint="eastAsia"/>
      </w:rPr>
    </w:lvl>
    <w:lvl w:ilvl="3">
      <w:start w:val="1"/>
      <w:numFmt w:val="decimal"/>
      <w:lvlText w:val="%1.%2.%3.%4."/>
      <w:lvlJc w:val="left"/>
      <w:pPr>
        <w:tabs>
          <w:tab w:val="num" w:pos="1391"/>
        </w:tabs>
        <w:ind w:left="1391" w:hanging="851"/>
      </w:pPr>
      <w:rPr>
        <w:rFonts w:hint="eastAsia"/>
      </w:rPr>
    </w:lvl>
    <w:lvl w:ilvl="4">
      <w:start w:val="1"/>
      <w:numFmt w:val="decimal"/>
      <w:lvlText w:val="%1.%2.%3.%4.%5."/>
      <w:lvlJc w:val="left"/>
      <w:pPr>
        <w:tabs>
          <w:tab w:val="num" w:pos="1532"/>
        </w:tabs>
        <w:ind w:left="1532" w:hanging="992"/>
      </w:pPr>
      <w:rPr>
        <w:rFonts w:hint="eastAsia"/>
      </w:rPr>
    </w:lvl>
    <w:lvl w:ilvl="5">
      <w:start w:val="1"/>
      <w:numFmt w:val="decimal"/>
      <w:lvlText w:val="%1.%2.%3.%4.%5.%6."/>
      <w:lvlJc w:val="left"/>
      <w:pPr>
        <w:tabs>
          <w:tab w:val="num" w:pos="1674"/>
        </w:tabs>
        <w:ind w:left="1674" w:hanging="1134"/>
      </w:pPr>
      <w:rPr>
        <w:rFonts w:hint="eastAsia"/>
      </w:rPr>
    </w:lvl>
    <w:lvl w:ilvl="6">
      <w:start w:val="1"/>
      <w:numFmt w:val="decimal"/>
      <w:lvlText w:val="%1.%2.%3.%4.%5.%6.%7."/>
      <w:lvlJc w:val="left"/>
      <w:pPr>
        <w:tabs>
          <w:tab w:val="num" w:pos="1816"/>
        </w:tabs>
        <w:ind w:left="1816" w:hanging="1276"/>
      </w:pPr>
      <w:rPr>
        <w:rFonts w:hint="eastAsia"/>
      </w:rPr>
    </w:lvl>
    <w:lvl w:ilvl="7">
      <w:start w:val="1"/>
      <w:numFmt w:val="decimal"/>
      <w:lvlText w:val="%1.%2.%3.%4.%5.%6.%7.%8."/>
      <w:lvlJc w:val="left"/>
      <w:pPr>
        <w:tabs>
          <w:tab w:val="num" w:pos="1958"/>
        </w:tabs>
        <w:ind w:left="1958" w:hanging="1418"/>
      </w:pPr>
      <w:rPr>
        <w:rFonts w:hint="eastAsia"/>
      </w:rPr>
    </w:lvl>
    <w:lvl w:ilvl="8">
      <w:start w:val="1"/>
      <w:numFmt w:val="decimal"/>
      <w:lvlText w:val="%1.%2.%3.%4.%5.%6.%7.%8.%9."/>
      <w:lvlJc w:val="left"/>
      <w:pPr>
        <w:tabs>
          <w:tab w:val="num" w:pos="2099"/>
        </w:tabs>
        <w:ind w:left="2099" w:hanging="1559"/>
      </w:pPr>
      <w:rPr>
        <w:rFonts w:hint="eastAsia"/>
      </w:rPr>
    </w:lvl>
  </w:abstractNum>
  <w:abstractNum w:abstractNumId="4">
    <w:nsid w:val="00000032"/>
    <w:multiLevelType w:val="multilevel"/>
    <w:tmpl w:val="00000032"/>
    <w:lvl w:ilvl="0">
      <w:start w:val="1"/>
      <w:numFmt w:val="decimal"/>
      <w:lvlText w:val="（%1）"/>
      <w:lvlJc w:val="left"/>
      <w:pPr>
        <w:tabs>
          <w:tab w:val="num" w:pos="1080"/>
        </w:tabs>
        <w:ind w:left="1080" w:hanging="1080"/>
      </w:pPr>
    </w:lvl>
    <w:lvl w:ilvl="1">
      <w:start w:val="1"/>
      <w:numFmt w:val="bullet"/>
      <w:lvlText w:val=""/>
      <w:lvlJc w:val="left"/>
      <w:pPr>
        <w:tabs>
          <w:tab w:val="num" w:pos="600"/>
        </w:tabs>
        <w:ind w:left="600" w:hanging="42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9A9267F"/>
    <w:multiLevelType w:val="multilevel"/>
    <w:tmpl w:val="19A9267F"/>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ascii="宋体" w:eastAsia="宋体" w:hAnsi="宋体" w:hint="eastAsia"/>
        <w:color w:val="auto"/>
      </w:rPr>
    </w:lvl>
    <w:lvl w:ilvl="2">
      <w:start w:val="1"/>
      <w:numFmt w:val="decimal"/>
      <w:lvlText w:val="(%3)"/>
      <w:lvlJc w:val="left"/>
      <w:pPr>
        <w:tabs>
          <w:tab w:val="num" w:pos="1271"/>
        </w:tabs>
        <w:ind w:left="1271" w:hanging="420"/>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6">
    <w:nsid w:val="358F7A7C"/>
    <w:multiLevelType w:val="multilevel"/>
    <w:tmpl w:val="358F7A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E6B5119"/>
    <w:multiLevelType w:val="multilevel"/>
    <w:tmpl w:val="3E6B51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00C500D"/>
    <w:multiLevelType w:val="multilevel"/>
    <w:tmpl w:val="400C500D"/>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235354A"/>
    <w:multiLevelType w:val="multilevel"/>
    <w:tmpl w:val="4235354A"/>
    <w:lvl w:ilvl="0">
      <w:start w:val="3"/>
      <w:numFmt w:val="decimal"/>
      <w:lvlText w:val="%1"/>
      <w:lvlJc w:val="left"/>
      <w:pPr>
        <w:ind w:left="360" w:hanging="360"/>
      </w:pPr>
      <w:rPr>
        <w:rFonts w:cs="Times New Roman" w:hint="default"/>
        <w:sz w:val="21"/>
      </w:rPr>
    </w:lvl>
    <w:lvl w:ilvl="1">
      <w:start w:val="1"/>
      <w:numFmt w:val="decimal"/>
      <w:lvlText w:val="%1-%2"/>
      <w:lvlJc w:val="left"/>
      <w:pPr>
        <w:ind w:left="720" w:hanging="720"/>
      </w:pPr>
      <w:rPr>
        <w:rFonts w:cs="Times New Roman" w:hint="default"/>
        <w:sz w:val="21"/>
      </w:rPr>
    </w:lvl>
    <w:lvl w:ilvl="2">
      <w:start w:val="1"/>
      <w:numFmt w:val="decimal"/>
      <w:lvlText w:val="%1-%2.%3"/>
      <w:lvlJc w:val="left"/>
      <w:pPr>
        <w:ind w:left="720" w:hanging="720"/>
      </w:pPr>
      <w:rPr>
        <w:rFonts w:cs="Times New Roman" w:hint="default"/>
        <w:sz w:val="21"/>
      </w:rPr>
    </w:lvl>
    <w:lvl w:ilvl="3">
      <w:start w:val="1"/>
      <w:numFmt w:val="decimal"/>
      <w:lvlText w:val="%1-%2.%3.%4"/>
      <w:lvlJc w:val="left"/>
      <w:pPr>
        <w:ind w:left="1080" w:hanging="1080"/>
      </w:pPr>
      <w:rPr>
        <w:rFonts w:cs="Times New Roman" w:hint="default"/>
        <w:sz w:val="21"/>
      </w:rPr>
    </w:lvl>
    <w:lvl w:ilvl="4">
      <w:start w:val="1"/>
      <w:numFmt w:val="decimal"/>
      <w:lvlText w:val="%1-%2.%3.%4.%5"/>
      <w:lvlJc w:val="left"/>
      <w:pPr>
        <w:ind w:left="1440" w:hanging="1440"/>
      </w:pPr>
      <w:rPr>
        <w:rFonts w:cs="Times New Roman" w:hint="default"/>
        <w:sz w:val="21"/>
      </w:rPr>
    </w:lvl>
    <w:lvl w:ilvl="5">
      <w:start w:val="1"/>
      <w:numFmt w:val="decimal"/>
      <w:lvlText w:val="%1-%2.%3.%4.%5.%6"/>
      <w:lvlJc w:val="left"/>
      <w:pPr>
        <w:ind w:left="1800" w:hanging="1800"/>
      </w:pPr>
      <w:rPr>
        <w:rFonts w:cs="Times New Roman" w:hint="default"/>
        <w:sz w:val="21"/>
      </w:rPr>
    </w:lvl>
    <w:lvl w:ilvl="6">
      <w:start w:val="1"/>
      <w:numFmt w:val="decimal"/>
      <w:lvlText w:val="%1-%2.%3.%4.%5.%6.%7"/>
      <w:lvlJc w:val="left"/>
      <w:pPr>
        <w:ind w:left="2160" w:hanging="2160"/>
      </w:pPr>
      <w:rPr>
        <w:rFonts w:cs="Times New Roman" w:hint="default"/>
        <w:sz w:val="21"/>
      </w:rPr>
    </w:lvl>
    <w:lvl w:ilvl="7">
      <w:start w:val="1"/>
      <w:numFmt w:val="decimal"/>
      <w:lvlText w:val="%1-%2.%3.%4.%5.%6.%7.%8"/>
      <w:lvlJc w:val="left"/>
      <w:pPr>
        <w:ind w:left="2160" w:hanging="2160"/>
      </w:pPr>
      <w:rPr>
        <w:rFonts w:cs="Times New Roman" w:hint="default"/>
        <w:sz w:val="21"/>
      </w:rPr>
    </w:lvl>
    <w:lvl w:ilvl="8">
      <w:start w:val="1"/>
      <w:numFmt w:val="decimal"/>
      <w:lvlText w:val="%1-%2.%3.%4.%5.%6.%7.%8.%9"/>
      <w:lvlJc w:val="left"/>
      <w:pPr>
        <w:ind w:left="2520" w:hanging="2520"/>
      </w:pPr>
      <w:rPr>
        <w:rFonts w:cs="Times New Roman" w:hint="default"/>
        <w:sz w:val="21"/>
      </w:rPr>
    </w:lvl>
  </w:abstractNum>
  <w:abstractNum w:abstractNumId="10">
    <w:nsid w:val="4501719F"/>
    <w:multiLevelType w:val="multilevel"/>
    <w:tmpl w:val="4501719F"/>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468F2A9A"/>
    <w:multiLevelType w:val="multilevel"/>
    <w:tmpl w:val="468F2A9A"/>
    <w:lvl w:ilvl="0">
      <w:start w:val="1"/>
      <w:numFmt w:val="decimal"/>
      <w:lvlText w:val="%1."/>
      <w:lvlJc w:val="left"/>
      <w:pPr>
        <w:tabs>
          <w:tab w:val="num" w:pos="851"/>
        </w:tabs>
        <w:ind w:left="851" w:hanging="851"/>
      </w:pPr>
      <w:rPr>
        <w:rFonts w:ascii="宋体" w:eastAsia="宋体" w:hint="eastAsia"/>
        <w:b/>
        <w:i w:val="0"/>
        <w:sz w:val="24"/>
      </w:rPr>
    </w:lvl>
    <w:lvl w:ilvl="1">
      <w:start w:val="1"/>
      <w:numFmt w:val="decimal"/>
      <w:lvlText w:val="%1.%2"/>
      <w:lvlJc w:val="left"/>
      <w:pPr>
        <w:tabs>
          <w:tab w:val="num" w:pos="851"/>
        </w:tabs>
        <w:ind w:left="851" w:hanging="851"/>
      </w:pPr>
      <w:rPr>
        <w:rFonts w:ascii="宋体" w:eastAsia="宋体" w:hint="eastAsia"/>
        <w:b w:val="0"/>
        <w:i w:val="0"/>
        <w:color w:val="auto"/>
        <w:sz w:val="21"/>
      </w:rPr>
    </w:lvl>
    <w:lvl w:ilvl="2">
      <w:start w:val="1"/>
      <w:numFmt w:val="decimal"/>
      <w:lvlText w:val="%1.%2.%3"/>
      <w:lvlJc w:val="left"/>
      <w:pPr>
        <w:tabs>
          <w:tab w:val="num" w:pos="851"/>
        </w:tabs>
        <w:ind w:left="851" w:hanging="851"/>
      </w:pPr>
      <w:rPr>
        <w:rFonts w:hint="eastAsia"/>
      </w:rPr>
    </w:lvl>
    <w:lvl w:ilvl="3">
      <w:start w:val="1"/>
      <w:numFmt w:val="decimal"/>
      <w:lvlText w:val="(%4)"/>
      <w:lvlJc w:val="left"/>
      <w:pPr>
        <w:tabs>
          <w:tab w:val="num" w:pos="851"/>
        </w:tabs>
        <w:ind w:left="851" w:hanging="567"/>
      </w:pPr>
      <w:rPr>
        <w:rFonts w:ascii="宋体" w:eastAsia="宋体" w:hint="eastAsia"/>
        <w:b w:val="0"/>
        <w:i w:val="0"/>
        <w:color w:val="000000"/>
        <w:sz w:val="21"/>
      </w:rPr>
    </w:lvl>
    <w:lvl w:ilvl="4">
      <w:start w:val="1"/>
      <w:numFmt w:val="decimal"/>
      <w:lvlText w:val="%1.%2.%3.%4.%5"/>
      <w:lvlJc w:val="left"/>
      <w:pPr>
        <w:tabs>
          <w:tab w:val="num" w:pos="420"/>
        </w:tabs>
        <w:ind w:left="420" w:hanging="420"/>
      </w:pPr>
      <w:rPr>
        <w:rFonts w:hint="eastAsia"/>
      </w:rPr>
    </w:lvl>
    <w:lvl w:ilvl="5">
      <w:start w:val="1"/>
      <w:numFmt w:val="decimal"/>
      <w:lvlText w:val="%1.%2.%3.%4.%5.%6"/>
      <w:lvlJc w:val="left"/>
      <w:pPr>
        <w:tabs>
          <w:tab w:val="num" w:pos="420"/>
        </w:tabs>
        <w:ind w:left="420" w:hanging="420"/>
      </w:pPr>
      <w:rPr>
        <w:rFonts w:hint="eastAsia"/>
      </w:rPr>
    </w:lvl>
    <w:lvl w:ilvl="6">
      <w:start w:val="1"/>
      <w:numFmt w:val="decimal"/>
      <w:lvlText w:val="%1.%2.%3.%4.%5.%6.%7"/>
      <w:lvlJc w:val="left"/>
      <w:pPr>
        <w:tabs>
          <w:tab w:val="num" w:pos="420"/>
        </w:tabs>
        <w:ind w:left="420" w:hanging="420"/>
      </w:pPr>
      <w:rPr>
        <w:rFonts w:hint="eastAsia"/>
      </w:rPr>
    </w:lvl>
    <w:lvl w:ilvl="7">
      <w:start w:val="1"/>
      <w:numFmt w:val="decimal"/>
      <w:lvlText w:val="%1.%2.%3.%4.%5.%6.%7.%8"/>
      <w:lvlJc w:val="left"/>
      <w:pPr>
        <w:tabs>
          <w:tab w:val="num" w:pos="420"/>
        </w:tabs>
        <w:ind w:left="420" w:hanging="420"/>
      </w:pPr>
      <w:rPr>
        <w:rFonts w:hint="eastAsia"/>
      </w:rPr>
    </w:lvl>
    <w:lvl w:ilvl="8">
      <w:start w:val="1"/>
      <w:numFmt w:val="decimal"/>
      <w:lvlText w:val="%1.%2.%3.%4.%5.%6.%7.%8.%9"/>
      <w:lvlJc w:val="left"/>
      <w:pPr>
        <w:tabs>
          <w:tab w:val="num" w:pos="420"/>
        </w:tabs>
        <w:ind w:left="420" w:hanging="420"/>
      </w:pPr>
      <w:rPr>
        <w:rFonts w:hint="eastAsia"/>
      </w:rPr>
    </w:lvl>
  </w:abstractNum>
  <w:abstractNum w:abstractNumId="12">
    <w:nsid w:val="4F1066F9"/>
    <w:multiLevelType w:val="multilevel"/>
    <w:tmpl w:val="4F1066F9"/>
    <w:lvl w:ilvl="0">
      <w:start w:val="1"/>
      <w:numFmt w:val="upp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3">
    <w:nsid w:val="51BC4EB7"/>
    <w:multiLevelType w:val="multilevel"/>
    <w:tmpl w:val="51BC4EB7"/>
    <w:lvl w:ilvl="0">
      <w:start w:val="2"/>
      <w:numFmt w:val="decimal"/>
      <w:lvlText w:val="%1"/>
      <w:lvlJc w:val="left"/>
      <w:pPr>
        <w:ind w:left="360" w:hanging="360"/>
      </w:pPr>
      <w:rPr>
        <w:rFonts w:eastAsia="宋体" w:hint="default"/>
        <w:b/>
      </w:rPr>
    </w:lvl>
    <w:lvl w:ilvl="1">
      <w:start w:val="1"/>
      <w:numFmt w:val="decimal"/>
      <w:lvlText w:val="%1-%2"/>
      <w:lvlJc w:val="left"/>
      <w:pPr>
        <w:ind w:left="900" w:hanging="360"/>
      </w:pPr>
      <w:rPr>
        <w:rFonts w:eastAsia="宋体" w:hint="default"/>
        <w:b/>
      </w:rPr>
    </w:lvl>
    <w:lvl w:ilvl="2">
      <w:start w:val="1"/>
      <w:numFmt w:val="decimal"/>
      <w:lvlText w:val="%1-%2.%3"/>
      <w:lvlJc w:val="left"/>
      <w:pPr>
        <w:ind w:left="1800" w:hanging="720"/>
      </w:pPr>
      <w:rPr>
        <w:rFonts w:eastAsia="宋体" w:hint="default"/>
        <w:b/>
      </w:rPr>
    </w:lvl>
    <w:lvl w:ilvl="3">
      <w:start w:val="1"/>
      <w:numFmt w:val="decimal"/>
      <w:lvlText w:val="%1-%2.%3.%4"/>
      <w:lvlJc w:val="left"/>
      <w:pPr>
        <w:ind w:left="2700" w:hanging="1080"/>
      </w:pPr>
      <w:rPr>
        <w:rFonts w:eastAsia="宋体" w:hint="default"/>
        <w:b/>
      </w:rPr>
    </w:lvl>
    <w:lvl w:ilvl="4">
      <w:start w:val="1"/>
      <w:numFmt w:val="decimal"/>
      <w:lvlText w:val="%1-%2.%3.%4.%5"/>
      <w:lvlJc w:val="left"/>
      <w:pPr>
        <w:ind w:left="3240" w:hanging="1080"/>
      </w:pPr>
      <w:rPr>
        <w:rFonts w:eastAsia="宋体" w:hint="default"/>
        <w:b/>
      </w:rPr>
    </w:lvl>
    <w:lvl w:ilvl="5">
      <w:start w:val="1"/>
      <w:numFmt w:val="decimal"/>
      <w:lvlText w:val="%1-%2.%3.%4.%5.%6"/>
      <w:lvlJc w:val="left"/>
      <w:pPr>
        <w:ind w:left="4140" w:hanging="1440"/>
      </w:pPr>
      <w:rPr>
        <w:rFonts w:eastAsia="宋体" w:hint="default"/>
        <w:b/>
      </w:rPr>
    </w:lvl>
    <w:lvl w:ilvl="6">
      <w:start w:val="1"/>
      <w:numFmt w:val="decimal"/>
      <w:lvlText w:val="%1-%2.%3.%4.%5.%6.%7"/>
      <w:lvlJc w:val="left"/>
      <w:pPr>
        <w:ind w:left="4680" w:hanging="1440"/>
      </w:pPr>
      <w:rPr>
        <w:rFonts w:eastAsia="宋体" w:hint="default"/>
        <w:b/>
      </w:rPr>
    </w:lvl>
    <w:lvl w:ilvl="7">
      <w:start w:val="1"/>
      <w:numFmt w:val="decimal"/>
      <w:lvlText w:val="%1-%2.%3.%4.%5.%6.%7.%8"/>
      <w:lvlJc w:val="left"/>
      <w:pPr>
        <w:ind w:left="5580" w:hanging="1800"/>
      </w:pPr>
      <w:rPr>
        <w:rFonts w:eastAsia="宋体" w:hint="default"/>
        <w:b/>
      </w:rPr>
    </w:lvl>
    <w:lvl w:ilvl="8">
      <w:start w:val="1"/>
      <w:numFmt w:val="decimal"/>
      <w:lvlText w:val="%1-%2.%3.%4.%5.%6.%7.%8.%9"/>
      <w:lvlJc w:val="left"/>
      <w:pPr>
        <w:ind w:left="6120" w:hanging="1800"/>
      </w:pPr>
      <w:rPr>
        <w:rFonts w:eastAsia="宋体" w:hint="default"/>
        <w:b/>
      </w:rPr>
    </w:lvl>
  </w:abstractNum>
  <w:abstractNum w:abstractNumId="14">
    <w:nsid w:val="588D5506"/>
    <w:multiLevelType w:val="multilevel"/>
    <w:tmpl w:val="588D5506"/>
    <w:lvl w:ilvl="0">
      <w:start w:val="1"/>
      <w:numFmt w:val="decimalEnclosedCircle"/>
      <w:lvlText w:val="%1"/>
      <w:lvlJc w:val="left"/>
      <w:pPr>
        <w:tabs>
          <w:tab w:val="num" w:pos="1353"/>
        </w:tabs>
        <w:ind w:left="1353"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C322488"/>
    <w:multiLevelType w:val="multilevel"/>
    <w:tmpl w:val="5C32248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E05157D"/>
    <w:multiLevelType w:val="multilevel"/>
    <w:tmpl w:val="6E05157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6E062BF6"/>
    <w:multiLevelType w:val="multilevel"/>
    <w:tmpl w:val="6E062BF6"/>
    <w:lvl w:ilvl="0">
      <w:start w:val="1"/>
      <w:numFmt w:val="decimal"/>
      <w:lvlText w:val="%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E8D54A4"/>
    <w:multiLevelType w:val="multilevel"/>
    <w:tmpl w:val="6E8D54A4"/>
    <w:lvl w:ilvl="0">
      <w:start w:val="1"/>
      <w:numFmt w:val="decimalEnclosedCircle"/>
      <w:lvlText w:val="%1"/>
      <w:lvlJc w:val="left"/>
      <w:pPr>
        <w:tabs>
          <w:tab w:val="num" w:pos="1353"/>
        </w:tabs>
        <w:ind w:left="1353"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9307748"/>
    <w:multiLevelType w:val="multilevel"/>
    <w:tmpl w:val="79307748"/>
    <w:lvl w:ilvl="0">
      <w:start w:val="1"/>
      <w:numFmt w:val="decimal"/>
      <w:lvlText w:val="%1."/>
      <w:lvlJc w:val="left"/>
      <w:pPr>
        <w:tabs>
          <w:tab w:val="num" w:pos="851"/>
        </w:tabs>
        <w:ind w:left="851" w:hanging="851"/>
      </w:pPr>
      <w:rPr>
        <w:rFonts w:ascii="宋体" w:eastAsia="宋体" w:hint="eastAsia"/>
        <w:b/>
        <w:i w:val="0"/>
        <w:sz w:val="24"/>
      </w:rPr>
    </w:lvl>
    <w:lvl w:ilvl="1">
      <w:start w:val="1"/>
      <w:numFmt w:val="decimal"/>
      <w:lvlText w:val="%1.%2"/>
      <w:lvlJc w:val="left"/>
      <w:pPr>
        <w:tabs>
          <w:tab w:val="num" w:pos="851"/>
        </w:tabs>
        <w:ind w:left="851" w:hanging="851"/>
      </w:pPr>
      <w:rPr>
        <w:rFonts w:ascii="宋体" w:eastAsia="宋体" w:hint="eastAsia"/>
        <w:b w:val="0"/>
        <w:i w:val="0"/>
        <w:color w:val="auto"/>
        <w:sz w:val="21"/>
      </w:rPr>
    </w:lvl>
    <w:lvl w:ilvl="2">
      <w:start w:val="1"/>
      <w:numFmt w:val="decimal"/>
      <w:lvlText w:val="%1.%2.%3"/>
      <w:lvlJc w:val="left"/>
      <w:pPr>
        <w:tabs>
          <w:tab w:val="num" w:pos="851"/>
        </w:tabs>
        <w:ind w:left="851" w:hanging="851"/>
      </w:pPr>
      <w:rPr>
        <w:rFonts w:hint="eastAsia"/>
      </w:rPr>
    </w:lvl>
    <w:lvl w:ilvl="3">
      <w:start w:val="1"/>
      <w:numFmt w:val="decimal"/>
      <w:lvlText w:val="(%4)"/>
      <w:lvlJc w:val="left"/>
      <w:pPr>
        <w:tabs>
          <w:tab w:val="num" w:pos="851"/>
        </w:tabs>
        <w:ind w:left="851" w:hanging="567"/>
      </w:pPr>
      <w:rPr>
        <w:rFonts w:ascii="宋体" w:eastAsia="宋体" w:hint="eastAsia"/>
        <w:b w:val="0"/>
        <w:i w:val="0"/>
        <w:color w:val="000000"/>
        <w:sz w:val="21"/>
      </w:rPr>
    </w:lvl>
    <w:lvl w:ilvl="4">
      <w:start w:val="1"/>
      <w:numFmt w:val="decimal"/>
      <w:lvlText w:val="%1.%2.%3.%4.%5"/>
      <w:lvlJc w:val="left"/>
      <w:pPr>
        <w:tabs>
          <w:tab w:val="num" w:pos="420"/>
        </w:tabs>
        <w:ind w:left="420" w:hanging="420"/>
      </w:pPr>
      <w:rPr>
        <w:rFonts w:hint="eastAsia"/>
      </w:rPr>
    </w:lvl>
    <w:lvl w:ilvl="5">
      <w:start w:val="1"/>
      <w:numFmt w:val="decimal"/>
      <w:lvlText w:val="%1.%2.%3.%4.%5.%6"/>
      <w:lvlJc w:val="left"/>
      <w:pPr>
        <w:tabs>
          <w:tab w:val="num" w:pos="420"/>
        </w:tabs>
        <w:ind w:left="420" w:hanging="420"/>
      </w:pPr>
      <w:rPr>
        <w:rFonts w:hint="eastAsia"/>
      </w:rPr>
    </w:lvl>
    <w:lvl w:ilvl="6">
      <w:start w:val="1"/>
      <w:numFmt w:val="decimal"/>
      <w:lvlText w:val="%1.%2.%3.%4.%5.%6.%7"/>
      <w:lvlJc w:val="left"/>
      <w:pPr>
        <w:tabs>
          <w:tab w:val="num" w:pos="420"/>
        </w:tabs>
        <w:ind w:left="420" w:hanging="420"/>
      </w:pPr>
      <w:rPr>
        <w:rFonts w:hint="eastAsia"/>
      </w:rPr>
    </w:lvl>
    <w:lvl w:ilvl="7">
      <w:start w:val="1"/>
      <w:numFmt w:val="decimal"/>
      <w:lvlText w:val="%1.%2.%3.%4.%5.%6.%7.%8"/>
      <w:lvlJc w:val="left"/>
      <w:pPr>
        <w:tabs>
          <w:tab w:val="num" w:pos="420"/>
        </w:tabs>
        <w:ind w:left="420" w:hanging="420"/>
      </w:pPr>
      <w:rPr>
        <w:rFonts w:hint="eastAsia"/>
      </w:rPr>
    </w:lvl>
    <w:lvl w:ilvl="8">
      <w:start w:val="1"/>
      <w:numFmt w:val="decimal"/>
      <w:lvlText w:val="%1.%2.%3.%4.%5.%6.%7.%8.%9"/>
      <w:lvlJc w:val="left"/>
      <w:pPr>
        <w:tabs>
          <w:tab w:val="num" w:pos="420"/>
        </w:tabs>
        <w:ind w:left="420" w:hanging="420"/>
      </w:pPr>
      <w:rPr>
        <w:rFonts w:hint="eastAsia"/>
      </w:rPr>
    </w:lvl>
  </w:abstractNum>
  <w:abstractNum w:abstractNumId="20">
    <w:nsid w:val="795B5CA0"/>
    <w:multiLevelType w:val="multilevel"/>
    <w:tmpl w:val="795B5CA0"/>
    <w:lvl w:ilvl="0">
      <w:start w:val="1"/>
      <w:numFmt w:val="decimalEnclosedCircle"/>
      <w:lvlText w:val="%1"/>
      <w:lvlJc w:val="left"/>
      <w:pPr>
        <w:tabs>
          <w:tab w:val="num" w:pos="1353"/>
        </w:tabs>
        <w:ind w:left="1353"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79836A18"/>
    <w:multiLevelType w:val="multilevel"/>
    <w:tmpl w:val="79836A1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20"/>
  </w:num>
  <w:num w:numId="8">
    <w:abstractNumId w:val="14"/>
  </w:num>
  <w:num w:numId="9">
    <w:abstractNumId w:val="1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19"/>
  </w:num>
  <w:num w:numId="14">
    <w:abstractNumId w:val="11"/>
  </w:num>
  <w:num w:numId="15">
    <w:abstractNumId w:val="4"/>
  </w:num>
  <w:num w:numId="16">
    <w:abstractNumId w:val="12"/>
  </w:num>
  <w:num w:numId="17">
    <w:abstractNumId w:val="15"/>
  </w:num>
  <w:num w:numId="18">
    <w:abstractNumId w:val="17"/>
  </w:num>
  <w:num w:numId="19">
    <w:abstractNumId w:val="6"/>
  </w:num>
  <w:num w:numId="20">
    <w:abstractNumId w:val="13"/>
  </w:num>
  <w:num w:numId="21">
    <w:abstractNumId w:val="9"/>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zYmI3ZDNmYWYwNjljZmZjNmM4YzYzNTIzMGE1MTUifQ=="/>
  </w:docVars>
  <w:rsids>
    <w:rsidRoot w:val="00172A27"/>
    <w:rsid w:val="00000089"/>
    <w:rsid w:val="0000386F"/>
    <w:rsid w:val="0000539C"/>
    <w:rsid w:val="000100CE"/>
    <w:rsid w:val="00011F73"/>
    <w:rsid w:val="00012545"/>
    <w:rsid w:val="00012D97"/>
    <w:rsid w:val="00013268"/>
    <w:rsid w:val="00013503"/>
    <w:rsid w:val="00013EF7"/>
    <w:rsid w:val="000168E9"/>
    <w:rsid w:val="00016909"/>
    <w:rsid w:val="00020028"/>
    <w:rsid w:val="00020FC6"/>
    <w:rsid w:val="00020FD1"/>
    <w:rsid w:val="00021A24"/>
    <w:rsid w:val="00022700"/>
    <w:rsid w:val="00022851"/>
    <w:rsid w:val="00023110"/>
    <w:rsid w:val="00025AF4"/>
    <w:rsid w:val="0002692D"/>
    <w:rsid w:val="000272D0"/>
    <w:rsid w:val="00027CFB"/>
    <w:rsid w:val="00030974"/>
    <w:rsid w:val="00030CF8"/>
    <w:rsid w:val="000320AB"/>
    <w:rsid w:val="00035292"/>
    <w:rsid w:val="0003734A"/>
    <w:rsid w:val="00040FC9"/>
    <w:rsid w:val="00041F1E"/>
    <w:rsid w:val="0004255F"/>
    <w:rsid w:val="0004386A"/>
    <w:rsid w:val="00043898"/>
    <w:rsid w:val="00045938"/>
    <w:rsid w:val="00047289"/>
    <w:rsid w:val="00047989"/>
    <w:rsid w:val="000530A7"/>
    <w:rsid w:val="00055645"/>
    <w:rsid w:val="000561DB"/>
    <w:rsid w:val="000567E3"/>
    <w:rsid w:val="00056B24"/>
    <w:rsid w:val="0006010D"/>
    <w:rsid w:val="00060D85"/>
    <w:rsid w:val="000610CD"/>
    <w:rsid w:val="00061BD7"/>
    <w:rsid w:val="000620A2"/>
    <w:rsid w:val="00062284"/>
    <w:rsid w:val="00063386"/>
    <w:rsid w:val="000656CC"/>
    <w:rsid w:val="00066C2F"/>
    <w:rsid w:val="0006770D"/>
    <w:rsid w:val="00070073"/>
    <w:rsid w:val="000732AB"/>
    <w:rsid w:val="000736F1"/>
    <w:rsid w:val="0007390D"/>
    <w:rsid w:val="00073C47"/>
    <w:rsid w:val="000744E7"/>
    <w:rsid w:val="00074674"/>
    <w:rsid w:val="00075381"/>
    <w:rsid w:val="00075483"/>
    <w:rsid w:val="000841A7"/>
    <w:rsid w:val="0008425C"/>
    <w:rsid w:val="00084C00"/>
    <w:rsid w:val="0008649B"/>
    <w:rsid w:val="00086C5B"/>
    <w:rsid w:val="00086DF2"/>
    <w:rsid w:val="00090434"/>
    <w:rsid w:val="0009128C"/>
    <w:rsid w:val="000912D5"/>
    <w:rsid w:val="0009149B"/>
    <w:rsid w:val="00091B4A"/>
    <w:rsid w:val="00092C25"/>
    <w:rsid w:val="0009515C"/>
    <w:rsid w:val="00095EF9"/>
    <w:rsid w:val="00096E5F"/>
    <w:rsid w:val="000A0B33"/>
    <w:rsid w:val="000A1BBC"/>
    <w:rsid w:val="000A29EA"/>
    <w:rsid w:val="000A3188"/>
    <w:rsid w:val="000A4A82"/>
    <w:rsid w:val="000A51C7"/>
    <w:rsid w:val="000A53EC"/>
    <w:rsid w:val="000A5D94"/>
    <w:rsid w:val="000A7650"/>
    <w:rsid w:val="000A7756"/>
    <w:rsid w:val="000B082E"/>
    <w:rsid w:val="000B090E"/>
    <w:rsid w:val="000B21C8"/>
    <w:rsid w:val="000B25A6"/>
    <w:rsid w:val="000B2E6A"/>
    <w:rsid w:val="000B3EA0"/>
    <w:rsid w:val="000B5907"/>
    <w:rsid w:val="000B6B86"/>
    <w:rsid w:val="000B6C44"/>
    <w:rsid w:val="000B7014"/>
    <w:rsid w:val="000B7B53"/>
    <w:rsid w:val="000C0FC8"/>
    <w:rsid w:val="000C1997"/>
    <w:rsid w:val="000C236F"/>
    <w:rsid w:val="000C3085"/>
    <w:rsid w:val="000C3530"/>
    <w:rsid w:val="000C4EF6"/>
    <w:rsid w:val="000C5AAE"/>
    <w:rsid w:val="000C68D9"/>
    <w:rsid w:val="000C7F0D"/>
    <w:rsid w:val="000D067F"/>
    <w:rsid w:val="000D1550"/>
    <w:rsid w:val="000D179D"/>
    <w:rsid w:val="000D1F05"/>
    <w:rsid w:val="000D2707"/>
    <w:rsid w:val="000D3D52"/>
    <w:rsid w:val="000D3E5C"/>
    <w:rsid w:val="000D3F94"/>
    <w:rsid w:val="000D4D0D"/>
    <w:rsid w:val="000D5E35"/>
    <w:rsid w:val="000D6C24"/>
    <w:rsid w:val="000E0E60"/>
    <w:rsid w:val="000E1432"/>
    <w:rsid w:val="000E14EA"/>
    <w:rsid w:val="000E175B"/>
    <w:rsid w:val="000E1AA2"/>
    <w:rsid w:val="000E1EBD"/>
    <w:rsid w:val="000E3CF1"/>
    <w:rsid w:val="000E6804"/>
    <w:rsid w:val="000E6982"/>
    <w:rsid w:val="000E6EEE"/>
    <w:rsid w:val="000E749D"/>
    <w:rsid w:val="000F026D"/>
    <w:rsid w:val="000F02F9"/>
    <w:rsid w:val="000F0675"/>
    <w:rsid w:val="000F16AB"/>
    <w:rsid w:val="000F179D"/>
    <w:rsid w:val="000F300E"/>
    <w:rsid w:val="000F4349"/>
    <w:rsid w:val="000F589B"/>
    <w:rsid w:val="000F6637"/>
    <w:rsid w:val="000F6A52"/>
    <w:rsid w:val="00101EC2"/>
    <w:rsid w:val="0010213E"/>
    <w:rsid w:val="001021E3"/>
    <w:rsid w:val="00102782"/>
    <w:rsid w:val="00102D1C"/>
    <w:rsid w:val="00103CA6"/>
    <w:rsid w:val="00104007"/>
    <w:rsid w:val="00105A42"/>
    <w:rsid w:val="00106C27"/>
    <w:rsid w:val="00107053"/>
    <w:rsid w:val="00110103"/>
    <w:rsid w:val="00114B1B"/>
    <w:rsid w:val="00115B9D"/>
    <w:rsid w:val="00116178"/>
    <w:rsid w:val="001164AC"/>
    <w:rsid w:val="00116A19"/>
    <w:rsid w:val="00116EF4"/>
    <w:rsid w:val="00117EB1"/>
    <w:rsid w:val="00120FA1"/>
    <w:rsid w:val="00121BB5"/>
    <w:rsid w:val="00121C9C"/>
    <w:rsid w:val="001231E7"/>
    <w:rsid w:val="00123C15"/>
    <w:rsid w:val="00123C65"/>
    <w:rsid w:val="001245BE"/>
    <w:rsid w:val="0012542C"/>
    <w:rsid w:val="00127A9B"/>
    <w:rsid w:val="00127B9B"/>
    <w:rsid w:val="0013076A"/>
    <w:rsid w:val="00132D74"/>
    <w:rsid w:val="00134B01"/>
    <w:rsid w:val="00134E13"/>
    <w:rsid w:val="00135689"/>
    <w:rsid w:val="00135A35"/>
    <w:rsid w:val="00141B57"/>
    <w:rsid w:val="00142101"/>
    <w:rsid w:val="0014286E"/>
    <w:rsid w:val="00143223"/>
    <w:rsid w:val="00143D3B"/>
    <w:rsid w:val="00144F8C"/>
    <w:rsid w:val="00145A4A"/>
    <w:rsid w:val="00145FE2"/>
    <w:rsid w:val="00146FC2"/>
    <w:rsid w:val="001474A5"/>
    <w:rsid w:val="00147ABA"/>
    <w:rsid w:val="00153932"/>
    <w:rsid w:val="0015494B"/>
    <w:rsid w:val="00154AF7"/>
    <w:rsid w:val="00154C00"/>
    <w:rsid w:val="001553E3"/>
    <w:rsid w:val="0015573A"/>
    <w:rsid w:val="0015588F"/>
    <w:rsid w:val="0015595C"/>
    <w:rsid w:val="00157B47"/>
    <w:rsid w:val="001607F3"/>
    <w:rsid w:val="0016165C"/>
    <w:rsid w:val="00162122"/>
    <w:rsid w:val="00162E2D"/>
    <w:rsid w:val="00163803"/>
    <w:rsid w:val="00163B6F"/>
    <w:rsid w:val="00165033"/>
    <w:rsid w:val="00165369"/>
    <w:rsid w:val="00165E1E"/>
    <w:rsid w:val="001662A4"/>
    <w:rsid w:val="00167F63"/>
    <w:rsid w:val="00170770"/>
    <w:rsid w:val="00172A27"/>
    <w:rsid w:val="0017353D"/>
    <w:rsid w:val="001743A2"/>
    <w:rsid w:val="001760FD"/>
    <w:rsid w:val="00176B5F"/>
    <w:rsid w:val="0017747C"/>
    <w:rsid w:val="0017748F"/>
    <w:rsid w:val="00177AFA"/>
    <w:rsid w:val="0018009A"/>
    <w:rsid w:val="001816AE"/>
    <w:rsid w:val="00181C26"/>
    <w:rsid w:val="0018231B"/>
    <w:rsid w:val="0018326F"/>
    <w:rsid w:val="00186617"/>
    <w:rsid w:val="0018776E"/>
    <w:rsid w:val="00191A9D"/>
    <w:rsid w:val="00191CC1"/>
    <w:rsid w:val="0019232B"/>
    <w:rsid w:val="00194B09"/>
    <w:rsid w:val="001950E8"/>
    <w:rsid w:val="00195F19"/>
    <w:rsid w:val="00196A8A"/>
    <w:rsid w:val="00197376"/>
    <w:rsid w:val="001975B0"/>
    <w:rsid w:val="00197B8F"/>
    <w:rsid w:val="001A38A0"/>
    <w:rsid w:val="001A41B1"/>
    <w:rsid w:val="001A48DF"/>
    <w:rsid w:val="001A4940"/>
    <w:rsid w:val="001A6284"/>
    <w:rsid w:val="001B12FC"/>
    <w:rsid w:val="001B213A"/>
    <w:rsid w:val="001B2632"/>
    <w:rsid w:val="001B2D9E"/>
    <w:rsid w:val="001B3035"/>
    <w:rsid w:val="001B30B0"/>
    <w:rsid w:val="001B3153"/>
    <w:rsid w:val="001B4AAD"/>
    <w:rsid w:val="001B786D"/>
    <w:rsid w:val="001B7A6F"/>
    <w:rsid w:val="001B7D1F"/>
    <w:rsid w:val="001C0B08"/>
    <w:rsid w:val="001C0C1A"/>
    <w:rsid w:val="001C1E5D"/>
    <w:rsid w:val="001C20E6"/>
    <w:rsid w:val="001C3766"/>
    <w:rsid w:val="001C511D"/>
    <w:rsid w:val="001C5542"/>
    <w:rsid w:val="001C6A76"/>
    <w:rsid w:val="001C6CD7"/>
    <w:rsid w:val="001D1085"/>
    <w:rsid w:val="001D1C20"/>
    <w:rsid w:val="001D3951"/>
    <w:rsid w:val="001D4AFA"/>
    <w:rsid w:val="001D52C0"/>
    <w:rsid w:val="001D773D"/>
    <w:rsid w:val="001D7F65"/>
    <w:rsid w:val="001E21CF"/>
    <w:rsid w:val="001E2A1B"/>
    <w:rsid w:val="001E37E3"/>
    <w:rsid w:val="001E3A08"/>
    <w:rsid w:val="001E3EF7"/>
    <w:rsid w:val="001E4652"/>
    <w:rsid w:val="001E6D8F"/>
    <w:rsid w:val="001E71ED"/>
    <w:rsid w:val="001E7DA8"/>
    <w:rsid w:val="001F77C5"/>
    <w:rsid w:val="001F7AB6"/>
    <w:rsid w:val="00202E84"/>
    <w:rsid w:val="00203F5E"/>
    <w:rsid w:val="00204E08"/>
    <w:rsid w:val="002056D3"/>
    <w:rsid w:val="002066C9"/>
    <w:rsid w:val="00207A42"/>
    <w:rsid w:val="00210037"/>
    <w:rsid w:val="00211E8F"/>
    <w:rsid w:val="00212ABE"/>
    <w:rsid w:val="00215DB3"/>
    <w:rsid w:val="00216347"/>
    <w:rsid w:val="00216C55"/>
    <w:rsid w:val="002218F5"/>
    <w:rsid w:val="00222CB2"/>
    <w:rsid w:val="002235C9"/>
    <w:rsid w:val="00223743"/>
    <w:rsid w:val="00223B44"/>
    <w:rsid w:val="00224301"/>
    <w:rsid w:val="002245EC"/>
    <w:rsid w:val="002246A9"/>
    <w:rsid w:val="00224894"/>
    <w:rsid w:val="00224C4C"/>
    <w:rsid w:val="002259DC"/>
    <w:rsid w:val="00225FED"/>
    <w:rsid w:val="00226EFD"/>
    <w:rsid w:val="002275BF"/>
    <w:rsid w:val="002275E5"/>
    <w:rsid w:val="002324EF"/>
    <w:rsid w:val="0023268E"/>
    <w:rsid w:val="002349CA"/>
    <w:rsid w:val="0023648C"/>
    <w:rsid w:val="002414F7"/>
    <w:rsid w:val="00242080"/>
    <w:rsid w:val="0024231A"/>
    <w:rsid w:val="002430CB"/>
    <w:rsid w:val="0024450A"/>
    <w:rsid w:val="002460EF"/>
    <w:rsid w:val="0024774C"/>
    <w:rsid w:val="00250695"/>
    <w:rsid w:val="00252D6E"/>
    <w:rsid w:val="00254266"/>
    <w:rsid w:val="00255C81"/>
    <w:rsid w:val="002564A8"/>
    <w:rsid w:val="00257560"/>
    <w:rsid w:val="002606F8"/>
    <w:rsid w:val="00261F37"/>
    <w:rsid w:val="00263AA5"/>
    <w:rsid w:val="00266CAB"/>
    <w:rsid w:val="002675A9"/>
    <w:rsid w:val="00267E48"/>
    <w:rsid w:val="0027097E"/>
    <w:rsid w:val="00270C16"/>
    <w:rsid w:val="0027288E"/>
    <w:rsid w:val="002729B6"/>
    <w:rsid w:val="002732F1"/>
    <w:rsid w:val="00275183"/>
    <w:rsid w:val="00276978"/>
    <w:rsid w:val="00276EE2"/>
    <w:rsid w:val="00277C51"/>
    <w:rsid w:val="0028072B"/>
    <w:rsid w:val="00280BB1"/>
    <w:rsid w:val="00282B22"/>
    <w:rsid w:val="00284D44"/>
    <w:rsid w:val="00285E29"/>
    <w:rsid w:val="00286E13"/>
    <w:rsid w:val="00290A7C"/>
    <w:rsid w:val="002912C6"/>
    <w:rsid w:val="00293AF0"/>
    <w:rsid w:val="00294365"/>
    <w:rsid w:val="00294ED3"/>
    <w:rsid w:val="00296486"/>
    <w:rsid w:val="002975BB"/>
    <w:rsid w:val="002977F0"/>
    <w:rsid w:val="002A04CD"/>
    <w:rsid w:val="002A1488"/>
    <w:rsid w:val="002A14E7"/>
    <w:rsid w:val="002A1E00"/>
    <w:rsid w:val="002A25EF"/>
    <w:rsid w:val="002A284C"/>
    <w:rsid w:val="002A381B"/>
    <w:rsid w:val="002A400B"/>
    <w:rsid w:val="002A44E2"/>
    <w:rsid w:val="002A656A"/>
    <w:rsid w:val="002A6ADE"/>
    <w:rsid w:val="002B18AD"/>
    <w:rsid w:val="002B3A1F"/>
    <w:rsid w:val="002B59C6"/>
    <w:rsid w:val="002B6384"/>
    <w:rsid w:val="002C0008"/>
    <w:rsid w:val="002C1124"/>
    <w:rsid w:val="002C1BF4"/>
    <w:rsid w:val="002C3C6C"/>
    <w:rsid w:val="002C407E"/>
    <w:rsid w:val="002C53BF"/>
    <w:rsid w:val="002C622E"/>
    <w:rsid w:val="002D258A"/>
    <w:rsid w:val="002D2AAA"/>
    <w:rsid w:val="002D5524"/>
    <w:rsid w:val="002D661B"/>
    <w:rsid w:val="002D7D69"/>
    <w:rsid w:val="002E01C7"/>
    <w:rsid w:val="002E088A"/>
    <w:rsid w:val="002E2B16"/>
    <w:rsid w:val="002E3063"/>
    <w:rsid w:val="002E3B2F"/>
    <w:rsid w:val="002E4497"/>
    <w:rsid w:val="002E594A"/>
    <w:rsid w:val="002E6D83"/>
    <w:rsid w:val="002E72F7"/>
    <w:rsid w:val="002F0DCB"/>
    <w:rsid w:val="002F0F4E"/>
    <w:rsid w:val="002F209F"/>
    <w:rsid w:val="002F429F"/>
    <w:rsid w:val="002F526B"/>
    <w:rsid w:val="002F5CC3"/>
    <w:rsid w:val="002F62DD"/>
    <w:rsid w:val="002F75F7"/>
    <w:rsid w:val="003024A5"/>
    <w:rsid w:val="003024C5"/>
    <w:rsid w:val="00303089"/>
    <w:rsid w:val="00303600"/>
    <w:rsid w:val="0030412F"/>
    <w:rsid w:val="00305D28"/>
    <w:rsid w:val="00307376"/>
    <w:rsid w:val="00307486"/>
    <w:rsid w:val="003075BF"/>
    <w:rsid w:val="0031173C"/>
    <w:rsid w:val="003135FD"/>
    <w:rsid w:val="00315076"/>
    <w:rsid w:val="0031534C"/>
    <w:rsid w:val="00316200"/>
    <w:rsid w:val="003163F5"/>
    <w:rsid w:val="003179F7"/>
    <w:rsid w:val="00320AB7"/>
    <w:rsid w:val="00321F05"/>
    <w:rsid w:val="00322439"/>
    <w:rsid w:val="00322A2A"/>
    <w:rsid w:val="00323606"/>
    <w:rsid w:val="003239D4"/>
    <w:rsid w:val="00323E63"/>
    <w:rsid w:val="00324857"/>
    <w:rsid w:val="00324F3C"/>
    <w:rsid w:val="00325931"/>
    <w:rsid w:val="00326564"/>
    <w:rsid w:val="003265AD"/>
    <w:rsid w:val="0032661C"/>
    <w:rsid w:val="00330C88"/>
    <w:rsid w:val="003312A1"/>
    <w:rsid w:val="003339D2"/>
    <w:rsid w:val="00333D5F"/>
    <w:rsid w:val="00333DC9"/>
    <w:rsid w:val="00335BCA"/>
    <w:rsid w:val="0033658C"/>
    <w:rsid w:val="00337771"/>
    <w:rsid w:val="00337DA1"/>
    <w:rsid w:val="0034082A"/>
    <w:rsid w:val="003418F5"/>
    <w:rsid w:val="0034243B"/>
    <w:rsid w:val="003425D6"/>
    <w:rsid w:val="0034287F"/>
    <w:rsid w:val="00343367"/>
    <w:rsid w:val="0034391C"/>
    <w:rsid w:val="00344646"/>
    <w:rsid w:val="0034490E"/>
    <w:rsid w:val="003452AC"/>
    <w:rsid w:val="00345A04"/>
    <w:rsid w:val="00346092"/>
    <w:rsid w:val="003462E0"/>
    <w:rsid w:val="0034764D"/>
    <w:rsid w:val="0035021C"/>
    <w:rsid w:val="003502F5"/>
    <w:rsid w:val="00353EF4"/>
    <w:rsid w:val="003552DE"/>
    <w:rsid w:val="003601A9"/>
    <w:rsid w:val="00360B90"/>
    <w:rsid w:val="0036147B"/>
    <w:rsid w:val="003616AA"/>
    <w:rsid w:val="00361D88"/>
    <w:rsid w:val="00362D78"/>
    <w:rsid w:val="00363021"/>
    <w:rsid w:val="0036379D"/>
    <w:rsid w:val="00363A43"/>
    <w:rsid w:val="00370B87"/>
    <w:rsid w:val="00371288"/>
    <w:rsid w:val="00371A59"/>
    <w:rsid w:val="003720BE"/>
    <w:rsid w:val="0037613D"/>
    <w:rsid w:val="0037770E"/>
    <w:rsid w:val="003806E1"/>
    <w:rsid w:val="00380FC3"/>
    <w:rsid w:val="00381A7B"/>
    <w:rsid w:val="00382A4D"/>
    <w:rsid w:val="00383590"/>
    <w:rsid w:val="003848AA"/>
    <w:rsid w:val="00385926"/>
    <w:rsid w:val="00386ACF"/>
    <w:rsid w:val="00386BB2"/>
    <w:rsid w:val="00391633"/>
    <w:rsid w:val="0039169F"/>
    <w:rsid w:val="003921AE"/>
    <w:rsid w:val="003931E1"/>
    <w:rsid w:val="00394D0C"/>
    <w:rsid w:val="003950BB"/>
    <w:rsid w:val="00396271"/>
    <w:rsid w:val="003967B1"/>
    <w:rsid w:val="00397A9A"/>
    <w:rsid w:val="003A00EB"/>
    <w:rsid w:val="003A046D"/>
    <w:rsid w:val="003A0A03"/>
    <w:rsid w:val="003A31AA"/>
    <w:rsid w:val="003A4020"/>
    <w:rsid w:val="003A5553"/>
    <w:rsid w:val="003A672E"/>
    <w:rsid w:val="003A690A"/>
    <w:rsid w:val="003A7F57"/>
    <w:rsid w:val="003B05F4"/>
    <w:rsid w:val="003B0F7E"/>
    <w:rsid w:val="003B29E8"/>
    <w:rsid w:val="003B2CF8"/>
    <w:rsid w:val="003B2EAF"/>
    <w:rsid w:val="003B3500"/>
    <w:rsid w:val="003B3BB1"/>
    <w:rsid w:val="003B4D7D"/>
    <w:rsid w:val="003B5370"/>
    <w:rsid w:val="003B5765"/>
    <w:rsid w:val="003B59B5"/>
    <w:rsid w:val="003B5B49"/>
    <w:rsid w:val="003C07FD"/>
    <w:rsid w:val="003C09A5"/>
    <w:rsid w:val="003C23FA"/>
    <w:rsid w:val="003C2AAC"/>
    <w:rsid w:val="003C3412"/>
    <w:rsid w:val="003C3CC5"/>
    <w:rsid w:val="003C534F"/>
    <w:rsid w:val="003C599A"/>
    <w:rsid w:val="003C6879"/>
    <w:rsid w:val="003C7389"/>
    <w:rsid w:val="003C7A6E"/>
    <w:rsid w:val="003D0D3D"/>
    <w:rsid w:val="003D1084"/>
    <w:rsid w:val="003D262B"/>
    <w:rsid w:val="003D35EA"/>
    <w:rsid w:val="003D5C1A"/>
    <w:rsid w:val="003D6852"/>
    <w:rsid w:val="003D6AA1"/>
    <w:rsid w:val="003E11E5"/>
    <w:rsid w:val="003E1627"/>
    <w:rsid w:val="003E1CD2"/>
    <w:rsid w:val="003E2DE4"/>
    <w:rsid w:val="003E32DD"/>
    <w:rsid w:val="003E380B"/>
    <w:rsid w:val="003E40F1"/>
    <w:rsid w:val="003E677C"/>
    <w:rsid w:val="003E67D4"/>
    <w:rsid w:val="003F27D8"/>
    <w:rsid w:val="003F39F0"/>
    <w:rsid w:val="003F5BC1"/>
    <w:rsid w:val="003F66CB"/>
    <w:rsid w:val="003F737B"/>
    <w:rsid w:val="003F7BEB"/>
    <w:rsid w:val="00400C17"/>
    <w:rsid w:val="0040119F"/>
    <w:rsid w:val="00401675"/>
    <w:rsid w:val="0040215D"/>
    <w:rsid w:val="0040258D"/>
    <w:rsid w:val="00402ACF"/>
    <w:rsid w:val="00403AC3"/>
    <w:rsid w:val="00406103"/>
    <w:rsid w:val="00406B0A"/>
    <w:rsid w:val="00407141"/>
    <w:rsid w:val="00410708"/>
    <w:rsid w:val="004118FF"/>
    <w:rsid w:val="004120C6"/>
    <w:rsid w:val="00412278"/>
    <w:rsid w:val="004139CF"/>
    <w:rsid w:val="00414153"/>
    <w:rsid w:val="00415FA7"/>
    <w:rsid w:val="00416306"/>
    <w:rsid w:val="004169B0"/>
    <w:rsid w:val="00416DFA"/>
    <w:rsid w:val="00420779"/>
    <w:rsid w:val="00420B89"/>
    <w:rsid w:val="004213B2"/>
    <w:rsid w:val="004214A9"/>
    <w:rsid w:val="00421889"/>
    <w:rsid w:val="00421A85"/>
    <w:rsid w:val="00423558"/>
    <w:rsid w:val="004239F9"/>
    <w:rsid w:val="00423A87"/>
    <w:rsid w:val="00427CA9"/>
    <w:rsid w:val="00430512"/>
    <w:rsid w:val="004308C4"/>
    <w:rsid w:val="00430E7E"/>
    <w:rsid w:val="00433AC4"/>
    <w:rsid w:val="00437197"/>
    <w:rsid w:val="00437F57"/>
    <w:rsid w:val="00440911"/>
    <w:rsid w:val="00440E76"/>
    <w:rsid w:val="00442C77"/>
    <w:rsid w:val="0044393C"/>
    <w:rsid w:val="004441FF"/>
    <w:rsid w:val="00444CA9"/>
    <w:rsid w:val="00444D46"/>
    <w:rsid w:val="00451F63"/>
    <w:rsid w:val="00452E17"/>
    <w:rsid w:val="00452F15"/>
    <w:rsid w:val="00452FB8"/>
    <w:rsid w:val="004538C4"/>
    <w:rsid w:val="00453DEC"/>
    <w:rsid w:val="004555FC"/>
    <w:rsid w:val="004573C5"/>
    <w:rsid w:val="00457B96"/>
    <w:rsid w:val="00460762"/>
    <w:rsid w:val="00460DB1"/>
    <w:rsid w:val="00464E95"/>
    <w:rsid w:val="004659DF"/>
    <w:rsid w:val="00465F17"/>
    <w:rsid w:val="0046622F"/>
    <w:rsid w:val="0046748A"/>
    <w:rsid w:val="00467F69"/>
    <w:rsid w:val="00471082"/>
    <w:rsid w:val="004710DF"/>
    <w:rsid w:val="0047523A"/>
    <w:rsid w:val="0047525A"/>
    <w:rsid w:val="00475AE9"/>
    <w:rsid w:val="004804AC"/>
    <w:rsid w:val="00481D97"/>
    <w:rsid w:val="00483BD6"/>
    <w:rsid w:val="00483F3E"/>
    <w:rsid w:val="00483FCA"/>
    <w:rsid w:val="00490305"/>
    <w:rsid w:val="00490F02"/>
    <w:rsid w:val="0049108C"/>
    <w:rsid w:val="00493EA7"/>
    <w:rsid w:val="00494BDC"/>
    <w:rsid w:val="004970B0"/>
    <w:rsid w:val="004A07DA"/>
    <w:rsid w:val="004A11DD"/>
    <w:rsid w:val="004A1436"/>
    <w:rsid w:val="004A182D"/>
    <w:rsid w:val="004A1AF0"/>
    <w:rsid w:val="004A2323"/>
    <w:rsid w:val="004A2605"/>
    <w:rsid w:val="004A31CB"/>
    <w:rsid w:val="004A47EA"/>
    <w:rsid w:val="004A4820"/>
    <w:rsid w:val="004A54E5"/>
    <w:rsid w:val="004A57AA"/>
    <w:rsid w:val="004A65D1"/>
    <w:rsid w:val="004B033C"/>
    <w:rsid w:val="004B0EB4"/>
    <w:rsid w:val="004B3B55"/>
    <w:rsid w:val="004B4DC8"/>
    <w:rsid w:val="004B69EE"/>
    <w:rsid w:val="004C1ABB"/>
    <w:rsid w:val="004C22C8"/>
    <w:rsid w:val="004C334D"/>
    <w:rsid w:val="004C36CD"/>
    <w:rsid w:val="004C5B4C"/>
    <w:rsid w:val="004C69E2"/>
    <w:rsid w:val="004D178A"/>
    <w:rsid w:val="004D34FE"/>
    <w:rsid w:val="004D3CE9"/>
    <w:rsid w:val="004D5313"/>
    <w:rsid w:val="004D6209"/>
    <w:rsid w:val="004D6B71"/>
    <w:rsid w:val="004D71C1"/>
    <w:rsid w:val="004D7FE3"/>
    <w:rsid w:val="004E1745"/>
    <w:rsid w:val="004E1D9D"/>
    <w:rsid w:val="004E3580"/>
    <w:rsid w:val="004E3FF0"/>
    <w:rsid w:val="004E3FFF"/>
    <w:rsid w:val="004E4914"/>
    <w:rsid w:val="004E4A37"/>
    <w:rsid w:val="004E4E8E"/>
    <w:rsid w:val="004F10C8"/>
    <w:rsid w:val="004F1839"/>
    <w:rsid w:val="004F1F52"/>
    <w:rsid w:val="004F474B"/>
    <w:rsid w:val="004F47EE"/>
    <w:rsid w:val="004F541B"/>
    <w:rsid w:val="004F65C5"/>
    <w:rsid w:val="004F7D67"/>
    <w:rsid w:val="0050212D"/>
    <w:rsid w:val="00502AC0"/>
    <w:rsid w:val="0050527B"/>
    <w:rsid w:val="00505A76"/>
    <w:rsid w:val="005063F3"/>
    <w:rsid w:val="0050662A"/>
    <w:rsid w:val="0050707F"/>
    <w:rsid w:val="0050723A"/>
    <w:rsid w:val="00513C8E"/>
    <w:rsid w:val="00515834"/>
    <w:rsid w:val="00516637"/>
    <w:rsid w:val="00516CDA"/>
    <w:rsid w:val="00516EDA"/>
    <w:rsid w:val="00521394"/>
    <w:rsid w:val="00521418"/>
    <w:rsid w:val="00522884"/>
    <w:rsid w:val="00522C97"/>
    <w:rsid w:val="0052377D"/>
    <w:rsid w:val="00526C0A"/>
    <w:rsid w:val="00526F5A"/>
    <w:rsid w:val="005272AB"/>
    <w:rsid w:val="00527463"/>
    <w:rsid w:val="00531875"/>
    <w:rsid w:val="0053189A"/>
    <w:rsid w:val="00533B4E"/>
    <w:rsid w:val="0053574A"/>
    <w:rsid w:val="00536C38"/>
    <w:rsid w:val="005371E9"/>
    <w:rsid w:val="00537629"/>
    <w:rsid w:val="00541435"/>
    <w:rsid w:val="0054481B"/>
    <w:rsid w:val="0054490A"/>
    <w:rsid w:val="00545393"/>
    <w:rsid w:val="00546E61"/>
    <w:rsid w:val="00547794"/>
    <w:rsid w:val="00550237"/>
    <w:rsid w:val="00550586"/>
    <w:rsid w:val="005510A0"/>
    <w:rsid w:val="0055125B"/>
    <w:rsid w:val="0055338C"/>
    <w:rsid w:val="00553E64"/>
    <w:rsid w:val="00555917"/>
    <w:rsid w:val="00556432"/>
    <w:rsid w:val="00556C39"/>
    <w:rsid w:val="0056016E"/>
    <w:rsid w:val="00561A02"/>
    <w:rsid w:val="00561F66"/>
    <w:rsid w:val="00564546"/>
    <w:rsid w:val="005645A4"/>
    <w:rsid w:val="005666A9"/>
    <w:rsid w:val="005666E4"/>
    <w:rsid w:val="00570445"/>
    <w:rsid w:val="0057092E"/>
    <w:rsid w:val="00570D89"/>
    <w:rsid w:val="00572660"/>
    <w:rsid w:val="00572D4B"/>
    <w:rsid w:val="00573BED"/>
    <w:rsid w:val="00573F53"/>
    <w:rsid w:val="0057547F"/>
    <w:rsid w:val="00575BF6"/>
    <w:rsid w:val="005805D9"/>
    <w:rsid w:val="0058228C"/>
    <w:rsid w:val="005837CF"/>
    <w:rsid w:val="00583DCE"/>
    <w:rsid w:val="00583DDF"/>
    <w:rsid w:val="00583E20"/>
    <w:rsid w:val="005841B4"/>
    <w:rsid w:val="005849D9"/>
    <w:rsid w:val="00585891"/>
    <w:rsid w:val="0058589B"/>
    <w:rsid w:val="00586B35"/>
    <w:rsid w:val="005877F6"/>
    <w:rsid w:val="0059057B"/>
    <w:rsid w:val="00591C02"/>
    <w:rsid w:val="00593CC2"/>
    <w:rsid w:val="00594F6E"/>
    <w:rsid w:val="005952E1"/>
    <w:rsid w:val="005953C8"/>
    <w:rsid w:val="00595DF8"/>
    <w:rsid w:val="00595F73"/>
    <w:rsid w:val="00596F2F"/>
    <w:rsid w:val="005978C7"/>
    <w:rsid w:val="005A055B"/>
    <w:rsid w:val="005A089D"/>
    <w:rsid w:val="005A1F60"/>
    <w:rsid w:val="005A480B"/>
    <w:rsid w:val="005A5013"/>
    <w:rsid w:val="005A5EAB"/>
    <w:rsid w:val="005A62A1"/>
    <w:rsid w:val="005A7E9F"/>
    <w:rsid w:val="005B1140"/>
    <w:rsid w:val="005B2427"/>
    <w:rsid w:val="005B28D3"/>
    <w:rsid w:val="005B29CD"/>
    <w:rsid w:val="005B2A6B"/>
    <w:rsid w:val="005B3B21"/>
    <w:rsid w:val="005B694F"/>
    <w:rsid w:val="005C0669"/>
    <w:rsid w:val="005C06BA"/>
    <w:rsid w:val="005C0CE4"/>
    <w:rsid w:val="005C1092"/>
    <w:rsid w:val="005C1C2E"/>
    <w:rsid w:val="005C1FF1"/>
    <w:rsid w:val="005C238F"/>
    <w:rsid w:val="005C440C"/>
    <w:rsid w:val="005C512F"/>
    <w:rsid w:val="005C56CF"/>
    <w:rsid w:val="005D3134"/>
    <w:rsid w:val="005D37F6"/>
    <w:rsid w:val="005D3A0F"/>
    <w:rsid w:val="005D406E"/>
    <w:rsid w:val="005D4AA3"/>
    <w:rsid w:val="005D5207"/>
    <w:rsid w:val="005D6142"/>
    <w:rsid w:val="005E0095"/>
    <w:rsid w:val="005E0E8E"/>
    <w:rsid w:val="005E0FAC"/>
    <w:rsid w:val="005E29FF"/>
    <w:rsid w:val="005E4501"/>
    <w:rsid w:val="005E5245"/>
    <w:rsid w:val="005E65F6"/>
    <w:rsid w:val="005E6DBC"/>
    <w:rsid w:val="005E779F"/>
    <w:rsid w:val="005E7DD2"/>
    <w:rsid w:val="005F020A"/>
    <w:rsid w:val="005F094B"/>
    <w:rsid w:val="005F0FE4"/>
    <w:rsid w:val="005F419A"/>
    <w:rsid w:val="005F4D16"/>
    <w:rsid w:val="005F4DF5"/>
    <w:rsid w:val="005F586A"/>
    <w:rsid w:val="005F5D88"/>
    <w:rsid w:val="005F682C"/>
    <w:rsid w:val="005F6CAA"/>
    <w:rsid w:val="005F6E68"/>
    <w:rsid w:val="005F7C88"/>
    <w:rsid w:val="00602B46"/>
    <w:rsid w:val="00602D98"/>
    <w:rsid w:val="00603045"/>
    <w:rsid w:val="006030C3"/>
    <w:rsid w:val="006035D4"/>
    <w:rsid w:val="006057CF"/>
    <w:rsid w:val="00606328"/>
    <w:rsid w:val="00606778"/>
    <w:rsid w:val="0060760E"/>
    <w:rsid w:val="00607EA6"/>
    <w:rsid w:val="00610A1D"/>
    <w:rsid w:val="00611691"/>
    <w:rsid w:val="006128DE"/>
    <w:rsid w:val="00613731"/>
    <w:rsid w:val="00614FE5"/>
    <w:rsid w:val="006153DA"/>
    <w:rsid w:val="0061659B"/>
    <w:rsid w:val="00620841"/>
    <w:rsid w:val="0062353C"/>
    <w:rsid w:val="00624A79"/>
    <w:rsid w:val="006257F6"/>
    <w:rsid w:val="00625D71"/>
    <w:rsid w:val="00626D22"/>
    <w:rsid w:val="0062718F"/>
    <w:rsid w:val="00630B56"/>
    <w:rsid w:val="0063136B"/>
    <w:rsid w:val="006316AD"/>
    <w:rsid w:val="006323A4"/>
    <w:rsid w:val="0063590C"/>
    <w:rsid w:val="00635963"/>
    <w:rsid w:val="00635A98"/>
    <w:rsid w:val="006374B7"/>
    <w:rsid w:val="00640231"/>
    <w:rsid w:val="00640D5E"/>
    <w:rsid w:val="0064289A"/>
    <w:rsid w:val="00642C34"/>
    <w:rsid w:val="0064572D"/>
    <w:rsid w:val="0064597D"/>
    <w:rsid w:val="00646BA2"/>
    <w:rsid w:val="00652261"/>
    <w:rsid w:val="00652DA0"/>
    <w:rsid w:val="0065392A"/>
    <w:rsid w:val="0065515D"/>
    <w:rsid w:val="00656DAB"/>
    <w:rsid w:val="0066091B"/>
    <w:rsid w:val="00660C48"/>
    <w:rsid w:val="006631D5"/>
    <w:rsid w:val="00663437"/>
    <w:rsid w:val="00663A35"/>
    <w:rsid w:val="00663D82"/>
    <w:rsid w:val="0066469F"/>
    <w:rsid w:val="0066544E"/>
    <w:rsid w:val="00665F4F"/>
    <w:rsid w:val="00670455"/>
    <w:rsid w:val="0067082D"/>
    <w:rsid w:val="00671231"/>
    <w:rsid w:val="00671318"/>
    <w:rsid w:val="0067168D"/>
    <w:rsid w:val="00671899"/>
    <w:rsid w:val="00671DA9"/>
    <w:rsid w:val="0067257C"/>
    <w:rsid w:val="0067323D"/>
    <w:rsid w:val="006741FA"/>
    <w:rsid w:val="00674A18"/>
    <w:rsid w:val="00674B05"/>
    <w:rsid w:val="00675A91"/>
    <w:rsid w:val="00675C84"/>
    <w:rsid w:val="00675EE4"/>
    <w:rsid w:val="00680D0D"/>
    <w:rsid w:val="0068221C"/>
    <w:rsid w:val="0068228D"/>
    <w:rsid w:val="006822F6"/>
    <w:rsid w:val="00682BB2"/>
    <w:rsid w:val="00682E11"/>
    <w:rsid w:val="006851CB"/>
    <w:rsid w:val="0068573A"/>
    <w:rsid w:val="0068625C"/>
    <w:rsid w:val="00690F22"/>
    <w:rsid w:val="00691657"/>
    <w:rsid w:val="00692AD3"/>
    <w:rsid w:val="00693645"/>
    <w:rsid w:val="0069462B"/>
    <w:rsid w:val="0069574E"/>
    <w:rsid w:val="006A056D"/>
    <w:rsid w:val="006A09C8"/>
    <w:rsid w:val="006A2780"/>
    <w:rsid w:val="006A350C"/>
    <w:rsid w:val="006A4E64"/>
    <w:rsid w:val="006A5022"/>
    <w:rsid w:val="006A6ECB"/>
    <w:rsid w:val="006B11D3"/>
    <w:rsid w:val="006B123C"/>
    <w:rsid w:val="006B12EF"/>
    <w:rsid w:val="006B17D7"/>
    <w:rsid w:val="006B1CDB"/>
    <w:rsid w:val="006B2600"/>
    <w:rsid w:val="006B38B5"/>
    <w:rsid w:val="006B3AED"/>
    <w:rsid w:val="006B466C"/>
    <w:rsid w:val="006B5BF7"/>
    <w:rsid w:val="006C1490"/>
    <w:rsid w:val="006C26B6"/>
    <w:rsid w:val="006C3108"/>
    <w:rsid w:val="006C3647"/>
    <w:rsid w:val="006C4A45"/>
    <w:rsid w:val="006C7743"/>
    <w:rsid w:val="006D0622"/>
    <w:rsid w:val="006D22C8"/>
    <w:rsid w:val="006D2375"/>
    <w:rsid w:val="006D2651"/>
    <w:rsid w:val="006D2AA1"/>
    <w:rsid w:val="006D2EDB"/>
    <w:rsid w:val="006D56E4"/>
    <w:rsid w:val="006D6155"/>
    <w:rsid w:val="006D61F8"/>
    <w:rsid w:val="006D67FA"/>
    <w:rsid w:val="006D6B6A"/>
    <w:rsid w:val="006D7595"/>
    <w:rsid w:val="006D7DF1"/>
    <w:rsid w:val="006D7EF9"/>
    <w:rsid w:val="006E145F"/>
    <w:rsid w:val="006E1BD5"/>
    <w:rsid w:val="006E2DA2"/>
    <w:rsid w:val="006E3322"/>
    <w:rsid w:val="006E3A18"/>
    <w:rsid w:val="006E49E5"/>
    <w:rsid w:val="006E683C"/>
    <w:rsid w:val="006E78A4"/>
    <w:rsid w:val="006F0550"/>
    <w:rsid w:val="006F08B0"/>
    <w:rsid w:val="006F1531"/>
    <w:rsid w:val="006F2BA4"/>
    <w:rsid w:val="006F3A7B"/>
    <w:rsid w:val="006F3B4B"/>
    <w:rsid w:val="006F3F93"/>
    <w:rsid w:val="006F5461"/>
    <w:rsid w:val="006F55ED"/>
    <w:rsid w:val="006F5C70"/>
    <w:rsid w:val="006F7B3B"/>
    <w:rsid w:val="00700283"/>
    <w:rsid w:val="00700BCB"/>
    <w:rsid w:val="00701F65"/>
    <w:rsid w:val="007037FF"/>
    <w:rsid w:val="00705B7F"/>
    <w:rsid w:val="00705E87"/>
    <w:rsid w:val="00706198"/>
    <w:rsid w:val="00706752"/>
    <w:rsid w:val="007068ED"/>
    <w:rsid w:val="00706BEE"/>
    <w:rsid w:val="00710220"/>
    <w:rsid w:val="0071086B"/>
    <w:rsid w:val="007108A2"/>
    <w:rsid w:val="0071269E"/>
    <w:rsid w:val="007140B0"/>
    <w:rsid w:val="0071716F"/>
    <w:rsid w:val="007178D9"/>
    <w:rsid w:val="00720681"/>
    <w:rsid w:val="00721641"/>
    <w:rsid w:val="0072197E"/>
    <w:rsid w:val="00721EE7"/>
    <w:rsid w:val="00722B8B"/>
    <w:rsid w:val="007245A7"/>
    <w:rsid w:val="00724653"/>
    <w:rsid w:val="00724DE3"/>
    <w:rsid w:val="0073278D"/>
    <w:rsid w:val="007338B1"/>
    <w:rsid w:val="00734D77"/>
    <w:rsid w:val="0073568A"/>
    <w:rsid w:val="00735B17"/>
    <w:rsid w:val="00735CCA"/>
    <w:rsid w:val="007405D8"/>
    <w:rsid w:val="00740B87"/>
    <w:rsid w:val="00740CC7"/>
    <w:rsid w:val="007412D5"/>
    <w:rsid w:val="00741960"/>
    <w:rsid w:val="007435D7"/>
    <w:rsid w:val="00743DD9"/>
    <w:rsid w:val="00744973"/>
    <w:rsid w:val="00744AF4"/>
    <w:rsid w:val="00746B77"/>
    <w:rsid w:val="00746FAC"/>
    <w:rsid w:val="00750341"/>
    <w:rsid w:val="00750394"/>
    <w:rsid w:val="00750E96"/>
    <w:rsid w:val="007540E7"/>
    <w:rsid w:val="007554E2"/>
    <w:rsid w:val="0075755B"/>
    <w:rsid w:val="00760D29"/>
    <w:rsid w:val="0076109B"/>
    <w:rsid w:val="007615DD"/>
    <w:rsid w:val="007620CE"/>
    <w:rsid w:val="007632A9"/>
    <w:rsid w:val="00763986"/>
    <w:rsid w:val="00763B83"/>
    <w:rsid w:val="007661A5"/>
    <w:rsid w:val="007669D7"/>
    <w:rsid w:val="00767CDF"/>
    <w:rsid w:val="007718E5"/>
    <w:rsid w:val="00772E6F"/>
    <w:rsid w:val="00772F70"/>
    <w:rsid w:val="00774E98"/>
    <w:rsid w:val="00775FDD"/>
    <w:rsid w:val="00776080"/>
    <w:rsid w:val="0078017A"/>
    <w:rsid w:val="0078036E"/>
    <w:rsid w:val="00780990"/>
    <w:rsid w:val="007813E5"/>
    <w:rsid w:val="00782357"/>
    <w:rsid w:val="00782A9E"/>
    <w:rsid w:val="0078303F"/>
    <w:rsid w:val="007834A8"/>
    <w:rsid w:val="007853C5"/>
    <w:rsid w:val="00785D51"/>
    <w:rsid w:val="00786015"/>
    <w:rsid w:val="0078772F"/>
    <w:rsid w:val="0079052D"/>
    <w:rsid w:val="00791EEA"/>
    <w:rsid w:val="0079276A"/>
    <w:rsid w:val="00793F8E"/>
    <w:rsid w:val="007978C3"/>
    <w:rsid w:val="007A16F5"/>
    <w:rsid w:val="007A21B2"/>
    <w:rsid w:val="007A2E75"/>
    <w:rsid w:val="007A354D"/>
    <w:rsid w:val="007A4529"/>
    <w:rsid w:val="007A4CE3"/>
    <w:rsid w:val="007A7BE1"/>
    <w:rsid w:val="007B0914"/>
    <w:rsid w:val="007B1013"/>
    <w:rsid w:val="007B1EDA"/>
    <w:rsid w:val="007B4785"/>
    <w:rsid w:val="007B4AA8"/>
    <w:rsid w:val="007C1253"/>
    <w:rsid w:val="007C1D08"/>
    <w:rsid w:val="007C2F3D"/>
    <w:rsid w:val="007C35D4"/>
    <w:rsid w:val="007C3A30"/>
    <w:rsid w:val="007C3C34"/>
    <w:rsid w:val="007C3E36"/>
    <w:rsid w:val="007C4319"/>
    <w:rsid w:val="007C439E"/>
    <w:rsid w:val="007C5E68"/>
    <w:rsid w:val="007C6CDB"/>
    <w:rsid w:val="007C77F9"/>
    <w:rsid w:val="007D1204"/>
    <w:rsid w:val="007D25E3"/>
    <w:rsid w:val="007D50DD"/>
    <w:rsid w:val="007D601E"/>
    <w:rsid w:val="007D60A9"/>
    <w:rsid w:val="007D79E5"/>
    <w:rsid w:val="007D7F9E"/>
    <w:rsid w:val="007E11C8"/>
    <w:rsid w:val="007E2AF9"/>
    <w:rsid w:val="007E2C96"/>
    <w:rsid w:val="007E2E8A"/>
    <w:rsid w:val="007E303E"/>
    <w:rsid w:val="007E33A0"/>
    <w:rsid w:val="007E4D3F"/>
    <w:rsid w:val="007E7A8A"/>
    <w:rsid w:val="007F10B9"/>
    <w:rsid w:val="007F1576"/>
    <w:rsid w:val="007F2CFB"/>
    <w:rsid w:val="007F60F8"/>
    <w:rsid w:val="007F62E7"/>
    <w:rsid w:val="007F6F85"/>
    <w:rsid w:val="007F7C7F"/>
    <w:rsid w:val="00800781"/>
    <w:rsid w:val="00802317"/>
    <w:rsid w:val="00802997"/>
    <w:rsid w:val="008039B9"/>
    <w:rsid w:val="00803A62"/>
    <w:rsid w:val="00804C39"/>
    <w:rsid w:val="00804D43"/>
    <w:rsid w:val="0080700B"/>
    <w:rsid w:val="008114CF"/>
    <w:rsid w:val="00811BAD"/>
    <w:rsid w:val="008121CC"/>
    <w:rsid w:val="008122C3"/>
    <w:rsid w:val="00813288"/>
    <w:rsid w:val="008136D4"/>
    <w:rsid w:val="00815844"/>
    <w:rsid w:val="00816CE9"/>
    <w:rsid w:val="0081743E"/>
    <w:rsid w:val="00820E6E"/>
    <w:rsid w:val="00823262"/>
    <w:rsid w:val="00823465"/>
    <w:rsid w:val="00823959"/>
    <w:rsid w:val="00824818"/>
    <w:rsid w:val="00826052"/>
    <w:rsid w:val="00826802"/>
    <w:rsid w:val="00826E16"/>
    <w:rsid w:val="0083038A"/>
    <w:rsid w:val="00831DF7"/>
    <w:rsid w:val="00832D27"/>
    <w:rsid w:val="00833507"/>
    <w:rsid w:val="00836288"/>
    <w:rsid w:val="00836B33"/>
    <w:rsid w:val="00836B82"/>
    <w:rsid w:val="00840183"/>
    <w:rsid w:val="0084046D"/>
    <w:rsid w:val="00840F31"/>
    <w:rsid w:val="00841585"/>
    <w:rsid w:val="0084382C"/>
    <w:rsid w:val="00844229"/>
    <w:rsid w:val="0084435A"/>
    <w:rsid w:val="00845051"/>
    <w:rsid w:val="00846331"/>
    <w:rsid w:val="0084656C"/>
    <w:rsid w:val="00847F0B"/>
    <w:rsid w:val="00850BBF"/>
    <w:rsid w:val="008517FF"/>
    <w:rsid w:val="00851A69"/>
    <w:rsid w:val="00852CFD"/>
    <w:rsid w:val="008537F4"/>
    <w:rsid w:val="00855B14"/>
    <w:rsid w:val="00855EE6"/>
    <w:rsid w:val="00857908"/>
    <w:rsid w:val="008612D1"/>
    <w:rsid w:val="00862042"/>
    <w:rsid w:val="00862816"/>
    <w:rsid w:val="00862AF2"/>
    <w:rsid w:val="00863527"/>
    <w:rsid w:val="00864D28"/>
    <w:rsid w:val="008668D6"/>
    <w:rsid w:val="00866B4E"/>
    <w:rsid w:val="008675E4"/>
    <w:rsid w:val="00867CAF"/>
    <w:rsid w:val="008702A2"/>
    <w:rsid w:val="00874ECD"/>
    <w:rsid w:val="008766B7"/>
    <w:rsid w:val="008766D8"/>
    <w:rsid w:val="00880471"/>
    <w:rsid w:val="008806CA"/>
    <w:rsid w:val="00882622"/>
    <w:rsid w:val="00883091"/>
    <w:rsid w:val="00885A28"/>
    <w:rsid w:val="008861E7"/>
    <w:rsid w:val="008873B7"/>
    <w:rsid w:val="00887C5A"/>
    <w:rsid w:val="008901CE"/>
    <w:rsid w:val="00890739"/>
    <w:rsid w:val="008908AF"/>
    <w:rsid w:val="00890AFF"/>
    <w:rsid w:val="00891349"/>
    <w:rsid w:val="00892B05"/>
    <w:rsid w:val="00892FF9"/>
    <w:rsid w:val="00893DE0"/>
    <w:rsid w:val="00895036"/>
    <w:rsid w:val="008955FA"/>
    <w:rsid w:val="00896503"/>
    <w:rsid w:val="00896CD1"/>
    <w:rsid w:val="008A3145"/>
    <w:rsid w:val="008A352E"/>
    <w:rsid w:val="008A40C2"/>
    <w:rsid w:val="008A51A1"/>
    <w:rsid w:val="008A5A0E"/>
    <w:rsid w:val="008A5C91"/>
    <w:rsid w:val="008A67F7"/>
    <w:rsid w:val="008A6B7D"/>
    <w:rsid w:val="008A6DD0"/>
    <w:rsid w:val="008A7911"/>
    <w:rsid w:val="008B14C8"/>
    <w:rsid w:val="008B178A"/>
    <w:rsid w:val="008B288F"/>
    <w:rsid w:val="008B2AA3"/>
    <w:rsid w:val="008B2C17"/>
    <w:rsid w:val="008B68BE"/>
    <w:rsid w:val="008B6D59"/>
    <w:rsid w:val="008B7107"/>
    <w:rsid w:val="008B7560"/>
    <w:rsid w:val="008B7E6C"/>
    <w:rsid w:val="008C0385"/>
    <w:rsid w:val="008C1789"/>
    <w:rsid w:val="008C2C65"/>
    <w:rsid w:val="008C32B9"/>
    <w:rsid w:val="008C404C"/>
    <w:rsid w:val="008C4255"/>
    <w:rsid w:val="008C4DC7"/>
    <w:rsid w:val="008C512B"/>
    <w:rsid w:val="008C54B7"/>
    <w:rsid w:val="008C6A9B"/>
    <w:rsid w:val="008C6BAF"/>
    <w:rsid w:val="008C775B"/>
    <w:rsid w:val="008D0BDB"/>
    <w:rsid w:val="008D1FFA"/>
    <w:rsid w:val="008D4580"/>
    <w:rsid w:val="008D4A79"/>
    <w:rsid w:val="008D4B50"/>
    <w:rsid w:val="008D5A74"/>
    <w:rsid w:val="008D5D0D"/>
    <w:rsid w:val="008D6982"/>
    <w:rsid w:val="008D721E"/>
    <w:rsid w:val="008E0526"/>
    <w:rsid w:val="008E0A57"/>
    <w:rsid w:val="008E23E6"/>
    <w:rsid w:val="008E29AB"/>
    <w:rsid w:val="008E4478"/>
    <w:rsid w:val="008E7FDD"/>
    <w:rsid w:val="008F0C32"/>
    <w:rsid w:val="008F0DE3"/>
    <w:rsid w:val="008F1943"/>
    <w:rsid w:val="008F2632"/>
    <w:rsid w:val="008F32F5"/>
    <w:rsid w:val="008F49CE"/>
    <w:rsid w:val="008F4DE8"/>
    <w:rsid w:val="008F56D7"/>
    <w:rsid w:val="008F6215"/>
    <w:rsid w:val="008F7D7A"/>
    <w:rsid w:val="00901056"/>
    <w:rsid w:val="0090105E"/>
    <w:rsid w:val="00901103"/>
    <w:rsid w:val="009023E1"/>
    <w:rsid w:val="00902A9E"/>
    <w:rsid w:val="00903D1B"/>
    <w:rsid w:val="009040FB"/>
    <w:rsid w:val="00904145"/>
    <w:rsid w:val="009060DA"/>
    <w:rsid w:val="00906887"/>
    <w:rsid w:val="00910BC6"/>
    <w:rsid w:val="00912575"/>
    <w:rsid w:val="00914C26"/>
    <w:rsid w:val="00914C74"/>
    <w:rsid w:val="0091703A"/>
    <w:rsid w:val="009173D9"/>
    <w:rsid w:val="00917EFF"/>
    <w:rsid w:val="00920028"/>
    <w:rsid w:val="00920599"/>
    <w:rsid w:val="0092113F"/>
    <w:rsid w:val="009236C0"/>
    <w:rsid w:val="00924358"/>
    <w:rsid w:val="00925699"/>
    <w:rsid w:val="009273DB"/>
    <w:rsid w:val="00931FF0"/>
    <w:rsid w:val="00932727"/>
    <w:rsid w:val="00932F16"/>
    <w:rsid w:val="009331B5"/>
    <w:rsid w:val="009336D5"/>
    <w:rsid w:val="00933CFD"/>
    <w:rsid w:val="009347D1"/>
    <w:rsid w:val="00936212"/>
    <w:rsid w:val="00936A28"/>
    <w:rsid w:val="00940FDB"/>
    <w:rsid w:val="00941FDD"/>
    <w:rsid w:val="0094335F"/>
    <w:rsid w:val="009435E0"/>
    <w:rsid w:val="00943888"/>
    <w:rsid w:val="009473FA"/>
    <w:rsid w:val="00947DE4"/>
    <w:rsid w:val="0095017F"/>
    <w:rsid w:val="0095021D"/>
    <w:rsid w:val="00950916"/>
    <w:rsid w:val="0095178B"/>
    <w:rsid w:val="00952C7F"/>
    <w:rsid w:val="00952FAC"/>
    <w:rsid w:val="00955EB1"/>
    <w:rsid w:val="00957D48"/>
    <w:rsid w:val="00961414"/>
    <w:rsid w:val="00964B12"/>
    <w:rsid w:val="00965F82"/>
    <w:rsid w:val="0096608B"/>
    <w:rsid w:val="00967E76"/>
    <w:rsid w:val="009729B5"/>
    <w:rsid w:val="00973B52"/>
    <w:rsid w:val="00974464"/>
    <w:rsid w:val="00974991"/>
    <w:rsid w:val="0097579E"/>
    <w:rsid w:val="00975F5B"/>
    <w:rsid w:val="00976CA2"/>
    <w:rsid w:val="00977E43"/>
    <w:rsid w:val="00980453"/>
    <w:rsid w:val="00982E9D"/>
    <w:rsid w:val="00982FFA"/>
    <w:rsid w:val="00983724"/>
    <w:rsid w:val="00983C2E"/>
    <w:rsid w:val="009843B0"/>
    <w:rsid w:val="009852EB"/>
    <w:rsid w:val="0098532C"/>
    <w:rsid w:val="0098644F"/>
    <w:rsid w:val="00986771"/>
    <w:rsid w:val="00987225"/>
    <w:rsid w:val="009874A6"/>
    <w:rsid w:val="00987A14"/>
    <w:rsid w:val="009907F1"/>
    <w:rsid w:val="00990F93"/>
    <w:rsid w:val="009911AB"/>
    <w:rsid w:val="00991AA6"/>
    <w:rsid w:val="0099327E"/>
    <w:rsid w:val="00993492"/>
    <w:rsid w:val="0099398C"/>
    <w:rsid w:val="00993A43"/>
    <w:rsid w:val="009943EF"/>
    <w:rsid w:val="009946FC"/>
    <w:rsid w:val="00994960"/>
    <w:rsid w:val="0099542C"/>
    <w:rsid w:val="009A159E"/>
    <w:rsid w:val="009A1756"/>
    <w:rsid w:val="009A5628"/>
    <w:rsid w:val="009A5C62"/>
    <w:rsid w:val="009B09B3"/>
    <w:rsid w:val="009B1430"/>
    <w:rsid w:val="009B1ABB"/>
    <w:rsid w:val="009B2564"/>
    <w:rsid w:val="009B30CF"/>
    <w:rsid w:val="009B3270"/>
    <w:rsid w:val="009B3E67"/>
    <w:rsid w:val="009B417C"/>
    <w:rsid w:val="009B4DDF"/>
    <w:rsid w:val="009B5966"/>
    <w:rsid w:val="009B5D01"/>
    <w:rsid w:val="009B68AD"/>
    <w:rsid w:val="009B6C3F"/>
    <w:rsid w:val="009C0DEB"/>
    <w:rsid w:val="009C12EE"/>
    <w:rsid w:val="009C1536"/>
    <w:rsid w:val="009C2E66"/>
    <w:rsid w:val="009C3098"/>
    <w:rsid w:val="009C3144"/>
    <w:rsid w:val="009C3EC7"/>
    <w:rsid w:val="009C5475"/>
    <w:rsid w:val="009C59BF"/>
    <w:rsid w:val="009C5E08"/>
    <w:rsid w:val="009C7785"/>
    <w:rsid w:val="009D1568"/>
    <w:rsid w:val="009D2527"/>
    <w:rsid w:val="009D30EE"/>
    <w:rsid w:val="009D314D"/>
    <w:rsid w:val="009D36ED"/>
    <w:rsid w:val="009D37F1"/>
    <w:rsid w:val="009D55FE"/>
    <w:rsid w:val="009D64B1"/>
    <w:rsid w:val="009D7F16"/>
    <w:rsid w:val="009E029E"/>
    <w:rsid w:val="009E1081"/>
    <w:rsid w:val="009E2324"/>
    <w:rsid w:val="009E2365"/>
    <w:rsid w:val="009E257E"/>
    <w:rsid w:val="009E2595"/>
    <w:rsid w:val="009E32BE"/>
    <w:rsid w:val="009E34B7"/>
    <w:rsid w:val="009E5663"/>
    <w:rsid w:val="009E7492"/>
    <w:rsid w:val="009F072A"/>
    <w:rsid w:val="009F07BC"/>
    <w:rsid w:val="009F2910"/>
    <w:rsid w:val="009F2DF6"/>
    <w:rsid w:val="009F47BC"/>
    <w:rsid w:val="009F5226"/>
    <w:rsid w:val="009F5977"/>
    <w:rsid w:val="009F5FD4"/>
    <w:rsid w:val="009F65B2"/>
    <w:rsid w:val="009F6817"/>
    <w:rsid w:val="009F6A8E"/>
    <w:rsid w:val="009F7878"/>
    <w:rsid w:val="009F7F65"/>
    <w:rsid w:val="00A01DCB"/>
    <w:rsid w:val="00A02762"/>
    <w:rsid w:val="00A02B35"/>
    <w:rsid w:val="00A0363C"/>
    <w:rsid w:val="00A054D0"/>
    <w:rsid w:val="00A06722"/>
    <w:rsid w:val="00A06E27"/>
    <w:rsid w:val="00A07067"/>
    <w:rsid w:val="00A11020"/>
    <w:rsid w:val="00A1127E"/>
    <w:rsid w:val="00A1178A"/>
    <w:rsid w:val="00A11B3B"/>
    <w:rsid w:val="00A12171"/>
    <w:rsid w:val="00A138D0"/>
    <w:rsid w:val="00A210D7"/>
    <w:rsid w:val="00A210E3"/>
    <w:rsid w:val="00A23EB9"/>
    <w:rsid w:val="00A24358"/>
    <w:rsid w:val="00A24EA1"/>
    <w:rsid w:val="00A31262"/>
    <w:rsid w:val="00A31264"/>
    <w:rsid w:val="00A33E5E"/>
    <w:rsid w:val="00A33F4B"/>
    <w:rsid w:val="00A3522A"/>
    <w:rsid w:val="00A35250"/>
    <w:rsid w:val="00A35A44"/>
    <w:rsid w:val="00A36420"/>
    <w:rsid w:val="00A37425"/>
    <w:rsid w:val="00A37BB6"/>
    <w:rsid w:val="00A37DF4"/>
    <w:rsid w:val="00A4054B"/>
    <w:rsid w:val="00A40CF6"/>
    <w:rsid w:val="00A410A2"/>
    <w:rsid w:val="00A41188"/>
    <w:rsid w:val="00A419D5"/>
    <w:rsid w:val="00A41E90"/>
    <w:rsid w:val="00A433EC"/>
    <w:rsid w:val="00A4427F"/>
    <w:rsid w:val="00A44316"/>
    <w:rsid w:val="00A452AF"/>
    <w:rsid w:val="00A4646F"/>
    <w:rsid w:val="00A478D8"/>
    <w:rsid w:val="00A479FF"/>
    <w:rsid w:val="00A47A79"/>
    <w:rsid w:val="00A5079B"/>
    <w:rsid w:val="00A51DE3"/>
    <w:rsid w:val="00A523F1"/>
    <w:rsid w:val="00A52824"/>
    <w:rsid w:val="00A52F23"/>
    <w:rsid w:val="00A53911"/>
    <w:rsid w:val="00A54102"/>
    <w:rsid w:val="00A5551F"/>
    <w:rsid w:val="00A55E97"/>
    <w:rsid w:val="00A56193"/>
    <w:rsid w:val="00A561C4"/>
    <w:rsid w:val="00A561FA"/>
    <w:rsid w:val="00A57C59"/>
    <w:rsid w:val="00A61011"/>
    <w:rsid w:val="00A61167"/>
    <w:rsid w:val="00A61A27"/>
    <w:rsid w:val="00A62130"/>
    <w:rsid w:val="00A62FDF"/>
    <w:rsid w:val="00A63B58"/>
    <w:rsid w:val="00A63C2D"/>
    <w:rsid w:val="00A6602C"/>
    <w:rsid w:val="00A66DC2"/>
    <w:rsid w:val="00A674A9"/>
    <w:rsid w:val="00A7187B"/>
    <w:rsid w:val="00A71F8B"/>
    <w:rsid w:val="00A72100"/>
    <w:rsid w:val="00A72E6D"/>
    <w:rsid w:val="00A73AFE"/>
    <w:rsid w:val="00A825FD"/>
    <w:rsid w:val="00A828C3"/>
    <w:rsid w:val="00A82D1F"/>
    <w:rsid w:val="00A84122"/>
    <w:rsid w:val="00A852B4"/>
    <w:rsid w:val="00A85423"/>
    <w:rsid w:val="00A85C18"/>
    <w:rsid w:val="00A86672"/>
    <w:rsid w:val="00A91002"/>
    <w:rsid w:val="00A917BB"/>
    <w:rsid w:val="00A917E8"/>
    <w:rsid w:val="00A91B67"/>
    <w:rsid w:val="00A94286"/>
    <w:rsid w:val="00A9467D"/>
    <w:rsid w:val="00A951CC"/>
    <w:rsid w:val="00A95628"/>
    <w:rsid w:val="00A96E1C"/>
    <w:rsid w:val="00A97076"/>
    <w:rsid w:val="00A97B35"/>
    <w:rsid w:val="00AA07D2"/>
    <w:rsid w:val="00AA0916"/>
    <w:rsid w:val="00AA3546"/>
    <w:rsid w:val="00AA5639"/>
    <w:rsid w:val="00AA737E"/>
    <w:rsid w:val="00AA7B51"/>
    <w:rsid w:val="00AB05BA"/>
    <w:rsid w:val="00AB061D"/>
    <w:rsid w:val="00AB3EF7"/>
    <w:rsid w:val="00AB4FFD"/>
    <w:rsid w:val="00AB5C74"/>
    <w:rsid w:val="00AB7D95"/>
    <w:rsid w:val="00AC0306"/>
    <w:rsid w:val="00AC0D71"/>
    <w:rsid w:val="00AC258D"/>
    <w:rsid w:val="00AC384C"/>
    <w:rsid w:val="00AC54A1"/>
    <w:rsid w:val="00AC60DD"/>
    <w:rsid w:val="00AC6FE5"/>
    <w:rsid w:val="00AD050B"/>
    <w:rsid w:val="00AD083A"/>
    <w:rsid w:val="00AD0E1D"/>
    <w:rsid w:val="00AD16B8"/>
    <w:rsid w:val="00AD189B"/>
    <w:rsid w:val="00AD223E"/>
    <w:rsid w:val="00AD23B0"/>
    <w:rsid w:val="00AD2F1E"/>
    <w:rsid w:val="00AD5040"/>
    <w:rsid w:val="00AD50CE"/>
    <w:rsid w:val="00AD5C06"/>
    <w:rsid w:val="00AD5F64"/>
    <w:rsid w:val="00AD60A3"/>
    <w:rsid w:val="00AD6CD5"/>
    <w:rsid w:val="00AD6F80"/>
    <w:rsid w:val="00AD79B1"/>
    <w:rsid w:val="00AE028D"/>
    <w:rsid w:val="00AE0EB8"/>
    <w:rsid w:val="00AE0EF9"/>
    <w:rsid w:val="00AE2378"/>
    <w:rsid w:val="00AE32C6"/>
    <w:rsid w:val="00AE3493"/>
    <w:rsid w:val="00AE4498"/>
    <w:rsid w:val="00AE5C24"/>
    <w:rsid w:val="00AE5E4B"/>
    <w:rsid w:val="00AE6850"/>
    <w:rsid w:val="00AF0C0F"/>
    <w:rsid w:val="00AF46D8"/>
    <w:rsid w:val="00AF59B0"/>
    <w:rsid w:val="00AF66F3"/>
    <w:rsid w:val="00AF6CF3"/>
    <w:rsid w:val="00B01CB9"/>
    <w:rsid w:val="00B05ED4"/>
    <w:rsid w:val="00B06D69"/>
    <w:rsid w:val="00B07140"/>
    <w:rsid w:val="00B1036A"/>
    <w:rsid w:val="00B10D88"/>
    <w:rsid w:val="00B1107B"/>
    <w:rsid w:val="00B11D13"/>
    <w:rsid w:val="00B11D21"/>
    <w:rsid w:val="00B12011"/>
    <w:rsid w:val="00B120C9"/>
    <w:rsid w:val="00B12195"/>
    <w:rsid w:val="00B12E47"/>
    <w:rsid w:val="00B13161"/>
    <w:rsid w:val="00B14587"/>
    <w:rsid w:val="00B14EE8"/>
    <w:rsid w:val="00B151E5"/>
    <w:rsid w:val="00B154AB"/>
    <w:rsid w:val="00B1676F"/>
    <w:rsid w:val="00B200AB"/>
    <w:rsid w:val="00B20A9C"/>
    <w:rsid w:val="00B25E1B"/>
    <w:rsid w:val="00B2670C"/>
    <w:rsid w:val="00B272EC"/>
    <w:rsid w:val="00B31784"/>
    <w:rsid w:val="00B32FA8"/>
    <w:rsid w:val="00B342A7"/>
    <w:rsid w:val="00B3430F"/>
    <w:rsid w:val="00B34452"/>
    <w:rsid w:val="00B34AA1"/>
    <w:rsid w:val="00B34C60"/>
    <w:rsid w:val="00B34E7A"/>
    <w:rsid w:val="00B356EB"/>
    <w:rsid w:val="00B3645A"/>
    <w:rsid w:val="00B36DC2"/>
    <w:rsid w:val="00B372B3"/>
    <w:rsid w:val="00B37688"/>
    <w:rsid w:val="00B37E17"/>
    <w:rsid w:val="00B4093A"/>
    <w:rsid w:val="00B409D2"/>
    <w:rsid w:val="00B42065"/>
    <w:rsid w:val="00B43C2E"/>
    <w:rsid w:val="00B47754"/>
    <w:rsid w:val="00B4780C"/>
    <w:rsid w:val="00B479A6"/>
    <w:rsid w:val="00B47E06"/>
    <w:rsid w:val="00B50306"/>
    <w:rsid w:val="00B50308"/>
    <w:rsid w:val="00B50696"/>
    <w:rsid w:val="00B50CE9"/>
    <w:rsid w:val="00B5116B"/>
    <w:rsid w:val="00B53D97"/>
    <w:rsid w:val="00B557BD"/>
    <w:rsid w:val="00B56163"/>
    <w:rsid w:val="00B56D52"/>
    <w:rsid w:val="00B603C6"/>
    <w:rsid w:val="00B628BB"/>
    <w:rsid w:val="00B63527"/>
    <w:rsid w:val="00B63693"/>
    <w:rsid w:val="00B66249"/>
    <w:rsid w:val="00B667E5"/>
    <w:rsid w:val="00B67F9A"/>
    <w:rsid w:val="00B67FAF"/>
    <w:rsid w:val="00B73413"/>
    <w:rsid w:val="00B7356B"/>
    <w:rsid w:val="00B75505"/>
    <w:rsid w:val="00B7634A"/>
    <w:rsid w:val="00B779B1"/>
    <w:rsid w:val="00B812EC"/>
    <w:rsid w:val="00B830BC"/>
    <w:rsid w:val="00B831F3"/>
    <w:rsid w:val="00B832E6"/>
    <w:rsid w:val="00B858C4"/>
    <w:rsid w:val="00B85A6F"/>
    <w:rsid w:val="00B87FA6"/>
    <w:rsid w:val="00B903F9"/>
    <w:rsid w:val="00B91C9B"/>
    <w:rsid w:val="00B939E9"/>
    <w:rsid w:val="00B9536B"/>
    <w:rsid w:val="00B975F4"/>
    <w:rsid w:val="00B97D7A"/>
    <w:rsid w:val="00BA2803"/>
    <w:rsid w:val="00BA2B5C"/>
    <w:rsid w:val="00BA35F9"/>
    <w:rsid w:val="00BA432F"/>
    <w:rsid w:val="00BA4BF3"/>
    <w:rsid w:val="00BA522F"/>
    <w:rsid w:val="00BA542D"/>
    <w:rsid w:val="00BA5463"/>
    <w:rsid w:val="00BA552A"/>
    <w:rsid w:val="00BA6BEB"/>
    <w:rsid w:val="00BA6F77"/>
    <w:rsid w:val="00BB2667"/>
    <w:rsid w:val="00BB49C6"/>
    <w:rsid w:val="00BB5992"/>
    <w:rsid w:val="00BB6775"/>
    <w:rsid w:val="00BB6E6A"/>
    <w:rsid w:val="00BB74D1"/>
    <w:rsid w:val="00BB7C0C"/>
    <w:rsid w:val="00BC0A45"/>
    <w:rsid w:val="00BC24A0"/>
    <w:rsid w:val="00BC451A"/>
    <w:rsid w:val="00BC5F01"/>
    <w:rsid w:val="00BC61FA"/>
    <w:rsid w:val="00BC6C16"/>
    <w:rsid w:val="00BC7BEB"/>
    <w:rsid w:val="00BD220A"/>
    <w:rsid w:val="00BD3C81"/>
    <w:rsid w:val="00BD61D5"/>
    <w:rsid w:val="00BD646C"/>
    <w:rsid w:val="00BD7593"/>
    <w:rsid w:val="00BD78DF"/>
    <w:rsid w:val="00BE0E01"/>
    <w:rsid w:val="00BE12FC"/>
    <w:rsid w:val="00BE1461"/>
    <w:rsid w:val="00BE1A73"/>
    <w:rsid w:val="00BE2A87"/>
    <w:rsid w:val="00BE5188"/>
    <w:rsid w:val="00BE5D6C"/>
    <w:rsid w:val="00BE6563"/>
    <w:rsid w:val="00BE7ED1"/>
    <w:rsid w:val="00BE7FF1"/>
    <w:rsid w:val="00BF18EC"/>
    <w:rsid w:val="00BF3245"/>
    <w:rsid w:val="00BF3C6C"/>
    <w:rsid w:val="00BF41AF"/>
    <w:rsid w:val="00BF534C"/>
    <w:rsid w:val="00BF5628"/>
    <w:rsid w:val="00BF65FE"/>
    <w:rsid w:val="00BF697F"/>
    <w:rsid w:val="00BF7705"/>
    <w:rsid w:val="00C013D5"/>
    <w:rsid w:val="00C03663"/>
    <w:rsid w:val="00C05D85"/>
    <w:rsid w:val="00C10BD9"/>
    <w:rsid w:val="00C11754"/>
    <w:rsid w:val="00C118DF"/>
    <w:rsid w:val="00C11B46"/>
    <w:rsid w:val="00C12C8F"/>
    <w:rsid w:val="00C131FE"/>
    <w:rsid w:val="00C15B0C"/>
    <w:rsid w:val="00C17038"/>
    <w:rsid w:val="00C20CF0"/>
    <w:rsid w:val="00C22A20"/>
    <w:rsid w:val="00C2302C"/>
    <w:rsid w:val="00C24F67"/>
    <w:rsid w:val="00C26668"/>
    <w:rsid w:val="00C269DD"/>
    <w:rsid w:val="00C26AAC"/>
    <w:rsid w:val="00C2749B"/>
    <w:rsid w:val="00C27824"/>
    <w:rsid w:val="00C27A08"/>
    <w:rsid w:val="00C27AB7"/>
    <w:rsid w:val="00C30574"/>
    <w:rsid w:val="00C3085D"/>
    <w:rsid w:val="00C30ACE"/>
    <w:rsid w:val="00C3181C"/>
    <w:rsid w:val="00C31903"/>
    <w:rsid w:val="00C31A0A"/>
    <w:rsid w:val="00C3338A"/>
    <w:rsid w:val="00C35417"/>
    <w:rsid w:val="00C3604A"/>
    <w:rsid w:val="00C37CCA"/>
    <w:rsid w:val="00C37D90"/>
    <w:rsid w:val="00C40BBB"/>
    <w:rsid w:val="00C4138B"/>
    <w:rsid w:val="00C41BB6"/>
    <w:rsid w:val="00C41FDA"/>
    <w:rsid w:val="00C440C3"/>
    <w:rsid w:val="00C44133"/>
    <w:rsid w:val="00C45AE0"/>
    <w:rsid w:val="00C47053"/>
    <w:rsid w:val="00C4751C"/>
    <w:rsid w:val="00C51A8A"/>
    <w:rsid w:val="00C52989"/>
    <w:rsid w:val="00C52B2D"/>
    <w:rsid w:val="00C53745"/>
    <w:rsid w:val="00C543F5"/>
    <w:rsid w:val="00C578B2"/>
    <w:rsid w:val="00C61C72"/>
    <w:rsid w:val="00C64A0F"/>
    <w:rsid w:val="00C654D3"/>
    <w:rsid w:val="00C65F06"/>
    <w:rsid w:val="00C6618D"/>
    <w:rsid w:val="00C662F4"/>
    <w:rsid w:val="00C66336"/>
    <w:rsid w:val="00C67F1E"/>
    <w:rsid w:val="00C702C7"/>
    <w:rsid w:val="00C70DCF"/>
    <w:rsid w:val="00C728F3"/>
    <w:rsid w:val="00C72C26"/>
    <w:rsid w:val="00C73DFC"/>
    <w:rsid w:val="00C74D52"/>
    <w:rsid w:val="00C7575D"/>
    <w:rsid w:val="00C7647E"/>
    <w:rsid w:val="00C808B0"/>
    <w:rsid w:val="00C821DA"/>
    <w:rsid w:val="00C82BFD"/>
    <w:rsid w:val="00C83790"/>
    <w:rsid w:val="00C84553"/>
    <w:rsid w:val="00C8593F"/>
    <w:rsid w:val="00C869E1"/>
    <w:rsid w:val="00C87026"/>
    <w:rsid w:val="00C87F0F"/>
    <w:rsid w:val="00C9077D"/>
    <w:rsid w:val="00C90A59"/>
    <w:rsid w:val="00C91380"/>
    <w:rsid w:val="00C91DDD"/>
    <w:rsid w:val="00C95506"/>
    <w:rsid w:val="00C9636A"/>
    <w:rsid w:val="00C96470"/>
    <w:rsid w:val="00C96551"/>
    <w:rsid w:val="00C97CCF"/>
    <w:rsid w:val="00CA02EE"/>
    <w:rsid w:val="00CA089D"/>
    <w:rsid w:val="00CA1000"/>
    <w:rsid w:val="00CA16A7"/>
    <w:rsid w:val="00CA2802"/>
    <w:rsid w:val="00CA28F7"/>
    <w:rsid w:val="00CA465F"/>
    <w:rsid w:val="00CA619C"/>
    <w:rsid w:val="00CA691D"/>
    <w:rsid w:val="00CA6A75"/>
    <w:rsid w:val="00CB002A"/>
    <w:rsid w:val="00CB052E"/>
    <w:rsid w:val="00CB2288"/>
    <w:rsid w:val="00CB22B6"/>
    <w:rsid w:val="00CB2E5E"/>
    <w:rsid w:val="00CB445B"/>
    <w:rsid w:val="00CB4A28"/>
    <w:rsid w:val="00CB5BF2"/>
    <w:rsid w:val="00CB6DF2"/>
    <w:rsid w:val="00CB7DDA"/>
    <w:rsid w:val="00CB7E6A"/>
    <w:rsid w:val="00CC03AF"/>
    <w:rsid w:val="00CC13C1"/>
    <w:rsid w:val="00CC174E"/>
    <w:rsid w:val="00CC17A0"/>
    <w:rsid w:val="00CC23E9"/>
    <w:rsid w:val="00CC280E"/>
    <w:rsid w:val="00CC282B"/>
    <w:rsid w:val="00CC3443"/>
    <w:rsid w:val="00CC3479"/>
    <w:rsid w:val="00CC3E7A"/>
    <w:rsid w:val="00CC45CD"/>
    <w:rsid w:val="00CC67A5"/>
    <w:rsid w:val="00CC71E7"/>
    <w:rsid w:val="00CC7D5A"/>
    <w:rsid w:val="00CD3837"/>
    <w:rsid w:val="00CD4533"/>
    <w:rsid w:val="00CD4AB9"/>
    <w:rsid w:val="00CD721E"/>
    <w:rsid w:val="00CD72A7"/>
    <w:rsid w:val="00CD76F3"/>
    <w:rsid w:val="00CE1E8B"/>
    <w:rsid w:val="00CE320D"/>
    <w:rsid w:val="00CE3B9C"/>
    <w:rsid w:val="00CE445E"/>
    <w:rsid w:val="00CE45C1"/>
    <w:rsid w:val="00CE4E4E"/>
    <w:rsid w:val="00CF1073"/>
    <w:rsid w:val="00CF1504"/>
    <w:rsid w:val="00CF1740"/>
    <w:rsid w:val="00CF30EF"/>
    <w:rsid w:val="00CF4822"/>
    <w:rsid w:val="00CF501B"/>
    <w:rsid w:val="00CF50F8"/>
    <w:rsid w:val="00CF58EF"/>
    <w:rsid w:val="00CF682C"/>
    <w:rsid w:val="00CF6DA3"/>
    <w:rsid w:val="00D0085F"/>
    <w:rsid w:val="00D12367"/>
    <w:rsid w:val="00D164B8"/>
    <w:rsid w:val="00D172A2"/>
    <w:rsid w:val="00D1765F"/>
    <w:rsid w:val="00D17B59"/>
    <w:rsid w:val="00D206B9"/>
    <w:rsid w:val="00D208C5"/>
    <w:rsid w:val="00D220F8"/>
    <w:rsid w:val="00D2350B"/>
    <w:rsid w:val="00D23932"/>
    <w:rsid w:val="00D25151"/>
    <w:rsid w:val="00D2592E"/>
    <w:rsid w:val="00D260BF"/>
    <w:rsid w:val="00D26C38"/>
    <w:rsid w:val="00D26F95"/>
    <w:rsid w:val="00D276B1"/>
    <w:rsid w:val="00D27D6A"/>
    <w:rsid w:val="00D3042A"/>
    <w:rsid w:val="00D3050F"/>
    <w:rsid w:val="00D30DD1"/>
    <w:rsid w:val="00D31D5B"/>
    <w:rsid w:val="00D32030"/>
    <w:rsid w:val="00D3545B"/>
    <w:rsid w:val="00D3620A"/>
    <w:rsid w:val="00D368E7"/>
    <w:rsid w:val="00D36EA7"/>
    <w:rsid w:val="00D37C7E"/>
    <w:rsid w:val="00D43144"/>
    <w:rsid w:val="00D436A2"/>
    <w:rsid w:val="00D43988"/>
    <w:rsid w:val="00D43B09"/>
    <w:rsid w:val="00D44462"/>
    <w:rsid w:val="00D46419"/>
    <w:rsid w:val="00D472B7"/>
    <w:rsid w:val="00D47D6A"/>
    <w:rsid w:val="00D47E0A"/>
    <w:rsid w:val="00D50052"/>
    <w:rsid w:val="00D50F0E"/>
    <w:rsid w:val="00D5119C"/>
    <w:rsid w:val="00D51BA8"/>
    <w:rsid w:val="00D52AA6"/>
    <w:rsid w:val="00D5399D"/>
    <w:rsid w:val="00D549E5"/>
    <w:rsid w:val="00D54DF0"/>
    <w:rsid w:val="00D56418"/>
    <w:rsid w:val="00D568F6"/>
    <w:rsid w:val="00D5699E"/>
    <w:rsid w:val="00D57A07"/>
    <w:rsid w:val="00D603C9"/>
    <w:rsid w:val="00D60ADD"/>
    <w:rsid w:val="00D61BDD"/>
    <w:rsid w:val="00D6346E"/>
    <w:rsid w:val="00D6479E"/>
    <w:rsid w:val="00D648F5"/>
    <w:rsid w:val="00D65BB8"/>
    <w:rsid w:val="00D67EC0"/>
    <w:rsid w:val="00D72A23"/>
    <w:rsid w:val="00D73ABE"/>
    <w:rsid w:val="00D73BF2"/>
    <w:rsid w:val="00D74883"/>
    <w:rsid w:val="00D76B98"/>
    <w:rsid w:val="00D76BEB"/>
    <w:rsid w:val="00D777F8"/>
    <w:rsid w:val="00D7795C"/>
    <w:rsid w:val="00D80886"/>
    <w:rsid w:val="00D8175B"/>
    <w:rsid w:val="00D8459A"/>
    <w:rsid w:val="00D85AC6"/>
    <w:rsid w:val="00D87D5A"/>
    <w:rsid w:val="00D905F0"/>
    <w:rsid w:val="00D943D0"/>
    <w:rsid w:val="00D94E72"/>
    <w:rsid w:val="00D94F4F"/>
    <w:rsid w:val="00D95BD4"/>
    <w:rsid w:val="00D95C1F"/>
    <w:rsid w:val="00D960DC"/>
    <w:rsid w:val="00D9773E"/>
    <w:rsid w:val="00DA0EEB"/>
    <w:rsid w:val="00DA19B3"/>
    <w:rsid w:val="00DA1D45"/>
    <w:rsid w:val="00DA1E2A"/>
    <w:rsid w:val="00DA2149"/>
    <w:rsid w:val="00DA41BC"/>
    <w:rsid w:val="00DA539F"/>
    <w:rsid w:val="00DA5693"/>
    <w:rsid w:val="00DA72BB"/>
    <w:rsid w:val="00DA7D9A"/>
    <w:rsid w:val="00DB2751"/>
    <w:rsid w:val="00DB43EC"/>
    <w:rsid w:val="00DB5658"/>
    <w:rsid w:val="00DB6A07"/>
    <w:rsid w:val="00DB6ED3"/>
    <w:rsid w:val="00DC05C7"/>
    <w:rsid w:val="00DC0D40"/>
    <w:rsid w:val="00DC7793"/>
    <w:rsid w:val="00DD12D9"/>
    <w:rsid w:val="00DD3E20"/>
    <w:rsid w:val="00DD7EC0"/>
    <w:rsid w:val="00DE07D5"/>
    <w:rsid w:val="00DE0D98"/>
    <w:rsid w:val="00DE16C6"/>
    <w:rsid w:val="00DE272C"/>
    <w:rsid w:val="00DE7B2A"/>
    <w:rsid w:val="00DF0829"/>
    <w:rsid w:val="00DF38FD"/>
    <w:rsid w:val="00DF4E84"/>
    <w:rsid w:val="00DF520A"/>
    <w:rsid w:val="00DF58F9"/>
    <w:rsid w:val="00DF6975"/>
    <w:rsid w:val="00DF7CBA"/>
    <w:rsid w:val="00E016F0"/>
    <w:rsid w:val="00E01B59"/>
    <w:rsid w:val="00E01D66"/>
    <w:rsid w:val="00E02423"/>
    <w:rsid w:val="00E024DE"/>
    <w:rsid w:val="00E02E34"/>
    <w:rsid w:val="00E02F44"/>
    <w:rsid w:val="00E03884"/>
    <w:rsid w:val="00E03889"/>
    <w:rsid w:val="00E0506D"/>
    <w:rsid w:val="00E05D9D"/>
    <w:rsid w:val="00E05DFC"/>
    <w:rsid w:val="00E06B01"/>
    <w:rsid w:val="00E06D41"/>
    <w:rsid w:val="00E07DAB"/>
    <w:rsid w:val="00E07FCD"/>
    <w:rsid w:val="00E10186"/>
    <w:rsid w:val="00E10D12"/>
    <w:rsid w:val="00E11E2B"/>
    <w:rsid w:val="00E1447B"/>
    <w:rsid w:val="00E145CF"/>
    <w:rsid w:val="00E14DC8"/>
    <w:rsid w:val="00E15004"/>
    <w:rsid w:val="00E162FC"/>
    <w:rsid w:val="00E17700"/>
    <w:rsid w:val="00E1797B"/>
    <w:rsid w:val="00E17FF9"/>
    <w:rsid w:val="00E20834"/>
    <w:rsid w:val="00E20B93"/>
    <w:rsid w:val="00E227BF"/>
    <w:rsid w:val="00E2463F"/>
    <w:rsid w:val="00E24F9A"/>
    <w:rsid w:val="00E257A8"/>
    <w:rsid w:val="00E26E8E"/>
    <w:rsid w:val="00E274B3"/>
    <w:rsid w:val="00E2780C"/>
    <w:rsid w:val="00E30199"/>
    <w:rsid w:val="00E32038"/>
    <w:rsid w:val="00E327C0"/>
    <w:rsid w:val="00E33E85"/>
    <w:rsid w:val="00E36D4A"/>
    <w:rsid w:val="00E40EDA"/>
    <w:rsid w:val="00E41C77"/>
    <w:rsid w:val="00E41F73"/>
    <w:rsid w:val="00E42B96"/>
    <w:rsid w:val="00E42D0C"/>
    <w:rsid w:val="00E44BE2"/>
    <w:rsid w:val="00E47F7F"/>
    <w:rsid w:val="00E50C37"/>
    <w:rsid w:val="00E5139C"/>
    <w:rsid w:val="00E52A1F"/>
    <w:rsid w:val="00E5323D"/>
    <w:rsid w:val="00E551CF"/>
    <w:rsid w:val="00E566DC"/>
    <w:rsid w:val="00E61CA7"/>
    <w:rsid w:val="00E62248"/>
    <w:rsid w:val="00E623FD"/>
    <w:rsid w:val="00E62900"/>
    <w:rsid w:val="00E6356C"/>
    <w:rsid w:val="00E6409E"/>
    <w:rsid w:val="00E64434"/>
    <w:rsid w:val="00E66327"/>
    <w:rsid w:val="00E66EC3"/>
    <w:rsid w:val="00E70647"/>
    <w:rsid w:val="00E70E93"/>
    <w:rsid w:val="00E72A9F"/>
    <w:rsid w:val="00E749A4"/>
    <w:rsid w:val="00E74A31"/>
    <w:rsid w:val="00E75E25"/>
    <w:rsid w:val="00E76F46"/>
    <w:rsid w:val="00E80854"/>
    <w:rsid w:val="00E81024"/>
    <w:rsid w:val="00E824C5"/>
    <w:rsid w:val="00E826C3"/>
    <w:rsid w:val="00E84ECB"/>
    <w:rsid w:val="00E8504F"/>
    <w:rsid w:val="00E85937"/>
    <w:rsid w:val="00E87D4C"/>
    <w:rsid w:val="00E90412"/>
    <w:rsid w:val="00E90F63"/>
    <w:rsid w:val="00E92933"/>
    <w:rsid w:val="00E9311D"/>
    <w:rsid w:val="00E941B9"/>
    <w:rsid w:val="00E941F7"/>
    <w:rsid w:val="00E943C5"/>
    <w:rsid w:val="00E95457"/>
    <w:rsid w:val="00E95828"/>
    <w:rsid w:val="00E960AC"/>
    <w:rsid w:val="00E97366"/>
    <w:rsid w:val="00E97D6B"/>
    <w:rsid w:val="00EA163A"/>
    <w:rsid w:val="00EA2EE4"/>
    <w:rsid w:val="00EA33F4"/>
    <w:rsid w:val="00EA3449"/>
    <w:rsid w:val="00EA36F6"/>
    <w:rsid w:val="00EA4EB2"/>
    <w:rsid w:val="00EA57B9"/>
    <w:rsid w:val="00EA6559"/>
    <w:rsid w:val="00EA6F67"/>
    <w:rsid w:val="00EA7A77"/>
    <w:rsid w:val="00EA7F23"/>
    <w:rsid w:val="00EB07DF"/>
    <w:rsid w:val="00EB1007"/>
    <w:rsid w:val="00EB1159"/>
    <w:rsid w:val="00EB427C"/>
    <w:rsid w:val="00EC07C6"/>
    <w:rsid w:val="00EC13D4"/>
    <w:rsid w:val="00EC3E71"/>
    <w:rsid w:val="00EC40D6"/>
    <w:rsid w:val="00EC4180"/>
    <w:rsid w:val="00EC60D1"/>
    <w:rsid w:val="00EC65D0"/>
    <w:rsid w:val="00EC779F"/>
    <w:rsid w:val="00EC7936"/>
    <w:rsid w:val="00ED04A4"/>
    <w:rsid w:val="00ED333E"/>
    <w:rsid w:val="00ED4148"/>
    <w:rsid w:val="00ED6379"/>
    <w:rsid w:val="00ED651C"/>
    <w:rsid w:val="00ED6F70"/>
    <w:rsid w:val="00ED714D"/>
    <w:rsid w:val="00EE2F97"/>
    <w:rsid w:val="00EE4ECC"/>
    <w:rsid w:val="00EF0625"/>
    <w:rsid w:val="00EF066F"/>
    <w:rsid w:val="00EF0DE6"/>
    <w:rsid w:val="00EF16D5"/>
    <w:rsid w:val="00EF18D6"/>
    <w:rsid w:val="00EF5420"/>
    <w:rsid w:val="00EF5CD9"/>
    <w:rsid w:val="00EF5EF4"/>
    <w:rsid w:val="00EF5FDC"/>
    <w:rsid w:val="00EF7C15"/>
    <w:rsid w:val="00F001FC"/>
    <w:rsid w:val="00F00388"/>
    <w:rsid w:val="00F010CE"/>
    <w:rsid w:val="00F02F0A"/>
    <w:rsid w:val="00F03762"/>
    <w:rsid w:val="00F0636E"/>
    <w:rsid w:val="00F07803"/>
    <w:rsid w:val="00F10B90"/>
    <w:rsid w:val="00F10C80"/>
    <w:rsid w:val="00F117BF"/>
    <w:rsid w:val="00F123A3"/>
    <w:rsid w:val="00F124DA"/>
    <w:rsid w:val="00F1568A"/>
    <w:rsid w:val="00F15915"/>
    <w:rsid w:val="00F16AB1"/>
    <w:rsid w:val="00F17050"/>
    <w:rsid w:val="00F175AB"/>
    <w:rsid w:val="00F207F9"/>
    <w:rsid w:val="00F21C78"/>
    <w:rsid w:val="00F21E51"/>
    <w:rsid w:val="00F22B31"/>
    <w:rsid w:val="00F24427"/>
    <w:rsid w:val="00F26E22"/>
    <w:rsid w:val="00F2757F"/>
    <w:rsid w:val="00F335C7"/>
    <w:rsid w:val="00F33F0F"/>
    <w:rsid w:val="00F3625D"/>
    <w:rsid w:val="00F36550"/>
    <w:rsid w:val="00F400A1"/>
    <w:rsid w:val="00F411E4"/>
    <w:rsid w:val="00F41D08"/>
    <w:rsid w:val="00F428FF"/>
    <w:rsid w:val="00F4335E"/>
    <w:rsid w:val="00F43587"/>
    <w:rsid w:val="00F436FE"/>
    <w:rsid w:val="00F44B4A"/>
    <w:rsid w:val="00F450B2"/>
    <w:rsid w:val="00F45316"/>
    <w:rsid w:val="00F4575A"/>
    <w:rsid w:val="00F46775"/>
    <w:rsid w:val="00F46C99"/>
    <w:rsid w:val="00F47C8B"/>
    <w:rsid w:val="00F50E7B"/>
    <w:rsid w:val="00F51E63"/>
    <w:rsid w:val="00F5237A"/>
    <w:rsid w:val="00F53346"/>
    <w:rsid w:val="00F54BF8"/>
    <w:rsid w:val="00F5699A"/>
    <w:rsid w:val="00F579E9"/>
    <w:rsid w:val="00F605A9"/>
    <w:rsid w:val="00F60B16"/>
    <w:rsid w:val="00F60CC5"/>
    <w:rsid w:val="00F615D4"/>
    <w:rsid w:val="00F62223"/>
    <w:rsid w:val="00F6357F"/>
    <w:rsid w:val="00F635BA"/>
    <w:rsid w:val="00F646B6"/>
    <w:rsid w:val="00F64AD6"/>
    <w:rsid w:val="00F650CD"/>
    <w:rsid w:val="00F66B76"/>
    <w:rsid w:val="00F712F9"/>
    <w:rsid w:val="00F71A08"/>
    <w:rsid w:val="00F72F86"/>
    <w:rsid w:val="00F73031"/>
    <w:rsid w:val="00F73EC2"/>
    <w:rsid w:val="00F73F25"/>
    <w:rsid w:val="00F751F2"/>
    <w:rsid w:val="00F75941"/>
    <w:rsid w:val="00F7696C"/>
    <w:rsid w:val="00F76B18"/>
    <w:rsid w:val="00F76E00"/>
    <w:rsid w:val="00F80B3F"/>
    <w:rsid w:val="00F81458"/>
    <w:rsid w:val="00F82E9C"/>
    <w:rsid w:val="00F832BA"/>
    <w:rsid w:val="00F84D3D"/>
    <w:rsid w:val="00F87C8C"/>
    <w:rsid w:val="00F87E36"/>
    <w:rsid w:val="00F903BE"/>
    <w:rsid w:val="00F90E61"/>
    <w:rsid w:val="00F91331"/>
    <w:rsid w:val="00F92669"/>
    <w:rsid w:val="00F92D1F"/>
    <w:rsid w:val="00F93CC2"/>
    <w:rsid w:val="00F93CCB"/>
    <w:rsid w:val="00F94168"/>
    <w:rsid w:val="00F95FBA"/>
    <w:rsid w:val="00F97B09"/>
    <w:rsid w:val="00FA03EA"/>
    <w:rsid w:val="00FA0FBF"/>
    <w:rsid w:val="00FA313E"/>
    <w:rsid w:val="00FA4870"/>
    <w:rsid w:val="00FA4EE4"/>
    <w:rsid w:val="00FA4F9E"/>
    <w:rsid w:val="00FA6D79"/>
    <w:rsid w:val="00FA7E74"/>
    <w:rsid w:val="00FB2455"/>
    <w:rsid w:val="00FB35FF"/>
    <w:rsid w:val="00FB3F42"/>
    <w:rsid w:val="00FB4347"/>
    <w:rsid w:val="00FB59F5"/>
    <w:rsid w:val="00FB7589"/>
    <w:rsid w:val="00FC1C56"/>
    <w:rsid w:val="00FC1F1E"/>
    <w:rsid w:val="00FC20F0"/>
    <w:rsid w:val="00FC2490"/>
    <w:rsid w:val="00FC4207"/>
    <w:rsid w:val="00FD08AD"/>
    <w:rsid w:val="00FD0EC3"/>
    <w:rsid w:val="00FD2403"/>
    <w:rsid w:val="00FD2A3B"/>
    <w:rsid w:val="00FD2E28"/>
    <w:rsid w:val="00FD3698"/>
    <w:rsid w:val="00FD45B3"/>
    <w:rsid w:val="00FD538A"/>
    <w:rsid w:val="00FD5EB2"/>
    <w:rsid w:val="00FD60DE"/>
    <w:rsid w:val="00FD6637"/>
    <w:rsid w:val="00FD6CDB"/>
    <w:rsid w:val="00FD7906"/>
    <w:rsid w:val="00FE0BAD"/>
    <w:rsid w:val="00FE1236"/>
    <w:rsid w:val="00FE1C8F"/>
    <w:rsid w:val="00FE38FC"/>
    <w:rsid w:val="00FE3C2D"/>
    <w:rsid w:val="00FE5EF2"/>
    <w:rsid w:val="00FE6216"/>
    <w:rsid w:val="00FE6493"/>
    <w:rsid w:val="00FE7EC5"/>
    <w:rsid w:val="00FF1BDA"/>
    <w:rsid w:val="00FF4A61"/>
    <w:rsid w:val="00FF4BD7"/>
    <w:rsid w:val="00FF58D7"/>
    <w:rsid w:val="00FF6A71"/>
    <w:rsid w:val="01692AAF"/>
    <w:rsid w:val="02A71905"/>
    <w:rsid w:val="04870BF2"/>
    <w:rsid w:val="056443FE"/>
    <w:rsid w:val="0650067B"/>
    <w:rsid w:val="0C1E2A2D"/>
    <w:rsid w:val="0CE20CEF"/>
    <w:rsid w:val="10CE0298"/>
    <w:rsid w:val="132F0BF8"/>
    <w:rsid w:val="14CC62DC"/>
    <w:rsid w:val="1BBA2F3B"/>
    <w:rsid w:val="1DC37E4F"/>
    <w:rsid w:val="1F2A0FE4"/>
    <w:rsid w:val="23DF101E"/>
    <w:rsid w:val="25BC707E"/>
    <w:rsid w:val="28E959D3"/>
    <w:rsid w:val="2B2125B4"/>
    <w:rsid w:val="316A537B"/>
    <w:rsid w:val="317A6004"/>
    <w:rsid w:val="32E84ADE"/>
    <w:rsid w:val="34A8611F"/>
    <w:rsid w:val="37451A89"/>
    <w:rsid w:val="379D2B7E"/>
    <w:rsid w:val="39766A1D"/>
    <w:rsid w:val="3AF502CE"/>
    <w:rsid w:val="3CA3237A"/>
    <w:rsid w:val="3E9F1430"/>
    <w:rsid w:val="42B07B73"/>
    <w:rsid w:val="42F116A7"/>
    <w:rsid w:val="46EC39ED"/>
    <w:rsid w:val="4AF80665"/>
    <w:rsid w:val="4BB8359E"/>
    <w:rsid w:val="4D5B69E4"/>
    <w:rsid w:val="4DF80316"/>
    <w:rsid w:val="513B43BE"/>
    <w:rsid w:val="52B06183"/>
    <w:rsid w:val="532B640C"/>
    <w:rsid w:val="57CE502B"/>
    <w:rsid w:val="5AB52A6F"/>
    <w:rsid w:val="5B3C48CE"/>
    <w:rsid w:val="5B760E79"/>
    <w:rsid w:val="62080E63"/>
    <w:rsid w:val="68270D00"/>
    <w:rsid w:val="6B6F63E1"/>
    <w:rsid w:val="6F3C0122"/>
    <w:rsid w:val="71DE31B1"/>
    <w:rsid w:val="72E66BF3"/>
    <w:rsid w:val="79D33B60"/>
    <w:rsid w:val="7A843726"/>
    <w:rsid w:val="7B98200F"/>
    <w:rsid w:val="7E016A31"/>
    <w:rsid w:val="7FBA0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footer" w:uiPriority="0"/>
    <w:lsdException w:name="index heading" w:uiPriority="0"/>
    <w:lsdException w:name="caption" w:semiHidden="1" w:uiPriority="35" w:unhideWhenUsed="1"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lsdException w:name="List" w:semiHidden="1" w:unhideWhenUsed="1"/>
    <w:lsdException w:name="List Bullet" w:semiHidden="1" w:unhideWhenUsed="1"/>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semiHidden="1" w:unhideWhenUsed="1"/>
    <w:lsdException w:name="Body Text 3" w:uiPriority="0"/>
    <w:lsdException w:name="Body Text Indent 2" w:uiPriority="0"/>
    <w:lsdException w:name="Body Text Indent 3" w:unhideWhenUsed="1"/>
    <w:lsdException w:name="Block Text" w:semiHidden="1" w:unhideWhenUsed="1"/>
    <w:lsdException w:name="FollowedHyperlink" w:uiPriority="0"/>
    <w:lsdException w:name="Strong" w:uiPriority="22"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3A0A03"/>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jc w:val="center"/>
      <w:outlineLvl w:val="0"/>
    </w:pPr>
    <w:rPr>
      <w:b/>
      <w:kern w:val="44"/>
      <w:sz w:val="32"/>
      <w:szCs w:val="20"/>
    </w:rPr>
  </w:style>
  <w:style w:type="paragraph" w:styleId="2">
    <w:name w:val="heading 2"/>
    <w:basedOn w:val="a"/>
    <w:next w:val="a0"/>
    <w:link w:val="2Char"/>
    <w:qFormat/>
    <w:pPr>
      <w:keepNext/>
      <w:keepLines/>
      <w:spacing w:before="260" w:after="120" w:line="360" w:lineRule="auto"/>
      <w:ind w:firstLine="482"/>
      <w:outlineLvl w:val="1"/>
    </w:pPr>
    <w:rPr>
      <w:rFonts w:ascii="宋体" w:hAnsi="Arial"/>
      <w:b/>
      <w:sz w:val="30"/>
      <w:szCs w:val="20"/>
    </w:rPr>
  </w:style>
  <w:style w:type="paragraph" w:styleId="3">
    <w:name w:val="heading 3"/>
    <w:basedOn w:val="a"/>
    <w:next w:val="a"/>
    <w:qFormat/>
    <w:pPr>
      <w:keepNext/>
      <w:keepLines/>
      <w:numPr>
        <w:ilvl w:val="2"/>
        <w:numId w:val="1"/>
      </w:numPr>
      <w:tabs>
        <w:tab w:val="left" w:pos="2291"/>
      </w:tabs>
      <w:spacing w:before="260" w:after="260" w:line="413" w:lineRule="auto"/>
      <w:outlineLvl w:val="2"/>
    </w:pPr>
    <w:rPr>
      <w:rFonts w:ascii="宋体" w:hAnsi="Times"/>
      <w:b/>
      <w:sz w:val="24"/>
      <w:szCs w:val="20"/>
    </w:rPr>
  </w:style>
  <w:style w:type="paragraph" w:styleId="4">
    <w:name w:val="heading 4"/>
    <w:basedOn w:val="a"/>
    <w:next w:val="a0"/>
    <w:qFormat/>
    <w:pPr>
      <w:keepNext/>
      <w:keepLines/>
      <w:spacing w:before="120" w:after="120" w:line="377" w:lineRule="auto"/>
      <w:jc w:val="left"/>
      <w:outlineLvl w:val="3"/>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Pr>
      <w:b/>
      <w:kern w:val="44"/>
      <w:sz w:val="32"/>
    </w:rPr>
  </w:style>
  <w:style w:type="character" w:customStyle="1" w:styleId="2Char">
    <w:name w:val="标题 2 Char"/>
    <w:link w:val="2"/>
    <w:rPr>
      <w:rFonts w:ascii="宋体" w:hAnsi="Arial"/>
      <w:b/>
      <w:kern w:val="2"/>
      <w:sz w:val="30"/>
    </w:rPr>
  </w:style>
  <w:style w:type="paragraph" w:styleId="a0">
    <w:name w:val="Normal Indent"/>
    <w:basedOn w:val="a"/>
    <w:link w:val="Char"/>
    <w:pPr>
      <w:ind w:firstLine="420"/>
    </w:pPr>
    <w:rPr>
      <w:szCs w:val="20"/>
    </w:rPr>
  </w:style>
  <w:style w:type="character" w:customStyle="1" w:styleId="Char">
    <w:name w:val="正文缩进 Char"/>
    <w:link w:val="a0"/>
    <w:rPr>
      <w:rFonts w:eastAsia="宋体"/>
      <w:kern w:val="2"/>
      <w:sz w:val="21"/>
      <w:lang w:val="en-US" w:eastAsia="zh-CN" w:bidi="ar-SA"/>
    </w:rPr>
  </w:style>
  <w:style w:type="paragraph" w:styleId="a4">
    <w:name w:val="List Number"/>
    <w:basedOn w:val="a"/>
    <w:pPr>
      <w:tabs>
        <w:tab w:val="left" w:pos="-1080"/>
      </w:tabs>
      <w:ind w:left="-1080" w:hangingChars="200" w:hanging="360"/>
    </w:pPr>
  </w:style>
  <w:style w:type="paragraph" w:styleId="a5">
    <w:name w:val="Document Map"/>
    <w:basedOn w:val="a"/>
    <w:pPr>
      <w:shd w:val="clear" w:color="auto" w:fill="000080"/>
      <w:spacing w:line="360" w:lineRule="auto"/>
    </w:pPr>
    <w:rPr>
      <w:rFonts w:ascii="Times" w:hAnsi="Times"/>
      <w:sz w:val="24"/>
    </w:rPr>
  </w:style>
  <w:style w:type="paragraph" w:styleId="a6">
    <w:name w:val="toa heading"/>
    <w:basedOn w:val="a"/>
    <w:next w:val="a"/>
    <w:pPr>
      <w:spacing w:before="120"/>
    </w:pPr>
    <w:rPr>
      <w:rFonts w:ascii="Arial" w:hAnsi="Arial"/>
      <w:b/>
      <w:bCs/>
    </w:rPr>
  </w:style>
  <w:style w:type="paragraph" w:styleId="a7">
    <w:name w:val="annotation text"/>
    <w:basedOn w:val="a"/>
    <w:link w:val="Char0"/>
    <w:pPr>
      <w:jc w:val="left"/>
    </w:pPr>
  </w:style>
  <w:style w:type="character" w:customStyle="1" w:styleId="Char0">
    <w:name w:val="批注文字 Char"/>
    <w:link w:val="a7"/>
    <w:rPr>
      <w:kern w:val="2"/>
      <w:sz w:val="21"/>
      <w:szCs w:val="24"/>
    </w:rPr>
  </w:style>
  <w:style w:type="paragraph" w:styleId="30">
    <w:name w:val="Body Text 3"/>
    <w:basedOn w:val="a"/>
    <w:link w:val="3Char"/>
    <w:pPr>
      <w:spacing w:after="120"/>
    </w:pPr>
    <w:rPr>
      <w:rFonts w:ascii="Tahoma" w:hAnsi="Tahoma"/>
      <w:sz w:val="16"/>
      <w:szCs w:val="16"/>
    </w:rPr>
  </w:style>
  <w:style w:type="character" w:customStyle="1" w:styleId="3Char">
    <w:name w:val="正文文本 3 Char"/>
    <w:link w:val="30"/>
    <w:rPr>
      <w:rFonts w:ascii="Tahoma" w:hAnsi="Tahoma"/>
      <w:kern w:val="2"/>
      <w:sz w:val="16"/>
      <w:szCs w:val="16"/>
    </w:rPr>
  </w:style>
  <w:style w:type="paragraph" w:styleId="a8">
    <w:name w:val="Body Text"/>
    <w:basedOn w:val="a"/>
    <w:link w:val="Char1"/>
    <w:pPr>
      <w:spacing w:line="480" w:lineRule="auto"/>
    </w:pPr>
    <w:rPr>
      <w:sz w:val="24"/>
    </w:rPr>
  </w:style>
  <w:style w:type="character" w:customStyle="1" w:styleId="Char1">
    <w:name w:val="正文文本 Char"/>
    <w:link w:val="a8"/>
    <w:rPr>
      <w:kern w:val="2"/>
      <w:sz w:val="24"/>
      <w:szCs w:val="24"/>
    </w:rPr>
  </w:style>
  <w:style w:type="paragraph" w:styleId="a9">
    <w:name w:val="Body Text Indent"/>
    <w:basedOn w:val="a"/>
    <w:pPr>
      <w:spacing w:after="120"/>
      <w:ind w:leftChars="200" w:left="420"/>
    </w:pPr>
  </w:style>
  <w:style w:type="paragraph" w:styleId="aa">
    <w:name w:val="Plain Text"/>
    <w:basedOn w:val="a"/>
    <w:link w:val="Char2"/>
    <w:pPr>
      <w:spacing w:line="360" w:lineRule="auto"/>
    </w:pPr>
    <w:rPr>
      <w:rFonts w:ascii="宋体" w:hAnsi="Courier New"/>
      <w:sz w:val="24"/>
      <w:szCs w:val="21"/>
    </w:rPr>
  </w:style>
  <w:style w:type="character" w:customStyle="1" w:styleId="Char2">
    <w:name w:val="纯文本 Char"/>
    <w:link w:val="aa"/>
    <w:rPr>
      <w:rFonts w:ascii="宋体" w:eastAsia="宋体" w:hAnsi="Courier New"/>
      <w:kern w:val="2"/>
      <w:sz w:val="24"/>
      <w:szCs w:val="21"/>
      <w:lang w:val="en-US" w:eastAsia="zh-CN" w:bidi="ar-SA"/>
    </w:rPr>
  </w:style>
  <w:style w:type="paragraph" w:styleId="ab">
    <w:name w:val="Date"/>
    <w:basedOn w:val="a"/>
    <w:next w:val="a"/>
    <w:link w:val="Char3"/>
    <w:rPr>
      <w:sz w:val="28"/>
      <w:szCs w:val="20"/>
    </w:rPr>
  </w:style>
  <w:style w:type="character" w:customStyle="1" w:styleId="Char3">
    <w:name w:val="日期 Char"/>
    <w:link w:val="ab"/>
    <w:rPr>
      <w:rFonts w:eastAsia="宋体"/>
      <w:kern w:val="2"/>
      <w:sz w:val="28"/>
      <w:lang w:val="en-US" w:eastAsia="zh-CN" w:bidi="ar-SA"/>
    </w:rPr>
  </w:style>
  <w:style w:type="paragraph" w:styleId="20">
    <w:name w:val="Body Text Indent 2"/>
    <w:basedOn w:val="a"/>
    <w:pPr>
      <w:snapToGrid w:val="0"/>
      <w:spacing w:line="360" w:lineRule="auto"/>
      <w:ind w:leftChars="400" w:left="840"/>
    </w:pPr>
  </w:style>
  <w:style w:type="paragraph" w:styleId="ac">
    <w:name w:val="Balloon Text"/>
    <w:basedOn w:val="a"/>
    <w:rPr>
      <w:sz w:val="18"/>
      <w:szCs w:val="18"/>
    </w:rPr>
  </w:style>
  <w:style w:type="paragraph" w:styleId="ad">
    <w:name w:val="footer"/>
    <w:basedOn w:val="a"/>
    <w:pPr>
      <w:tabs>
        <w:tab w:val="center" w:pos="4153"/>
        <w:tab w:val="right" w:pos="8306"/>
      </w:tabs>
      <w:snapToGrid w:val="0"/>
      <w:spacing w:line="360" w:lineRule="auto"/>
      <w:jc w:val="left"/>
    </w:pPr>
    <w:rPr>
      <w:rFonts w:ascii="Times" w:hAnsi="Times"/>
      <w:sz w:val="18"/>
      <w:szCs w:val="18"/>
    </w:rPr>
  </w:style>
  <w:style w:type="paragraph" w:styleId="ae">
    <w:name w:val="header"/>
    <w:basedOn w:val="a"/>
    <w:link w:val="Char4"/>
    <w:pPr>
      <w:pBdr>
        <w:bottom w:val="single" w:sz="6" w:space="1" w:color="auto"/>
      </w:pBdr>
      <w:tabs>
        <w:tab w:val="center" w:pos="4153"/>
        <w:tab w:val="right" w:pos="8306"/>
      </w:tabs>
      <w:snapToGrid w:val="0"/>
      <w:spacing w:line="360" w:lineRule="auto"/>
      <w:ind w:firstLine="425"/>
      <w:jc w:val="center"/>
    </w:pPr>
    <w:rPr>
      <w:rFonts w:ascii="Times" w:hAnsi="Times"/>
      <w:sz w:val="18"/>
      <w:szCs w:val="20"/>
    </w:rPr>
  </w:style>
  <w:style w:type="character" w:customStyle="1" w:styleId="Char4">
    <w:name w:val="页眉 Char"/>
    <w:link w:val="ae"/>
    <w:rPr>
      <w:rFonts w:ascii="Times" w:hAnsi="Times"/>
      <w:kern w:val="2"/>
      <w:sz w:val="18"/>
    </w:rPr>
  </w:style>
  <w:style w:type="paragraph" w:styleId="10">
    <w:name w:val="toc 1"/>
    <w:basedOn w:val="a"/>
    <w:next w:val="a"/>
    <w:uiPriority w:val="39"/>
    <w:pPr>
      <w:tabs>
        <w:tab w:val="right" w:leader="dot" w:pos="9180"/>
      </w:tabs>
      <w:spacing w:line="400" w:lineRule="exact"/>
      <w:ind w:firstLine="425"/>
      <w:jc w:val="left"/>
    </w:pPr>
    <w:rPr>
      <w:rFonts w:ascii="宋体" w:hAnsi="宋体" w:cs="Arial"/>
      <w:b/>
      <w:bCs/>
      <w:caps/>
      <w:szCs w:val="32"/>
    </w:rPr>
  </w:style>
  <w:style w:type="paragraph" w:styleId="af">
    <w:name w:val="index heading"/>
    <w:basedOn w:val="a"/>
    <w:next w:val="11"/>
    <w:rPr>
      <w:szCs w:val="20"/>
    </w:rPr>
  </w:style>
  <w:style w:type="paragraph" w:styleId="11">
    <w:name w:val="index 1"/>
    <w:basedOn w:val="a"/>
    <w:next w:val="a"/>
  </w:style>
  <w:style w:type="paragraph" w:styleId="31">
    <w:name w:val="Body Text Indent 3"/>
    <w:basedOn w:val="a"/>
    <w:link w:val="3Char0"/>
    <w:uiPriority w:val="99"/>
    <w:unhideWhenUsed/>
    <w:pPr>
      <w:spacing w:after="120"/>
      <w:ind w:leftChars="200" w:left="420"/>
    </w:pPr>
    <w:rPr>
      <w:sz w:val="16"/>
      <w:szCs w:val="16"/>
    </w:rPr>
  </w:style>
  <w:style w:type="character" w:customStyle="1" w:styleId="3Char0">
    <w:name w:val="正文文本缩进 3 Char"/>
    <w:link w:val="31"/>
    <w:uiPriority w:val="99"/>
    <w:semiHidden/>
    <w:rPr>
      <w:kern w:val="2"/>
      <w:sz w:val="16"/>
      <w:szCs w:val="16"/>
    </w:rPr>
  </w:style>
  <w:style w:type="paragraph" w:styleId="af0">
    <w:name w:val="table of figures"/>
    <w:basedOn w:val="a"/>
    <w:next w:val="a"/>
    <w:pPr>
      <w:tabs>
        <w:tab w:val="left" w:pos="840"/>
      </w:tabs>
      <w:spacing w:line="360" w:lineRule="auto"/>
      <w:ind w:left="840" w:hanging="420"/>
    </w:pPr>
  </w:style>
  <w:style w:type="paragraph" w:styleId="21">
    <w:name w:val="toc 2"/>
    <w:basedOn w:val="a"/>
    <w:next w:val="a"/>
    <w:uiPriority w:val="39"/>
    <w:pPr>
      <w:tabs>
        <w:tab w:val="right" w:leader="dot" w:pos="9170"/>
      </w:tabs>
      <w:spacing w:line="400" w:lineRule="exact"/>
      <w:ind w:left="238" w:firstLine="425"/>
      <w:jc w:val="left"/>
    </w:pPr>
    <w:rPr>
      <w:rFonts w:ascii="Times" w:hAnsi="Times" w:cs="Arial"/>
      <w:smallCaps/>
      <w:szCs w:val="30"/>
    </w:rPr>
  </w:style>
  <w:style w:type="paragraph" w:styleId="af1">
    <w:name w:val="Normal (Web)"/>
    <w:basedOn w:val="a"/>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styleId="af2">
    <w:name w:val="annotation subject"/>
    <w:basedOn w:val="a7"/>
    <w:next w:val="a7"/>
    <w:link w:val="Char5"/>
    <w:rPr>
      <w:b/>
      <w:bCs/>
    </w:rPr>
  </w:style>
  <w:style w:type="character" w:customStyle="1" w:styleId="Char5">
    <w:name w:val="批注主题 Char"/>
    <w:link w:val="af2"/>
    <w:rPr>
      <w:b/>
      <w:bCs/>
      <w:kern w:val="2"/>
      <w:sz w:val="21"/>
      <w:szCs w:val="24"/>
    </w:rPr>
  </w:style>
  <w:style w:type="paragraph" w:styleId="af3">
    <w:name w:val="Body Text First Indent"/>
    <w:next w:val="12"/>
    <w:link w:val="Char6"/>
    <w:pPr>
      <w:spacing w:after="120"/>
      <w:ind w:firstLineChars="100" w:firstLine="420"/>
    </w:pPr>
  </w:style>
  <w:style w:type="character" w:customStyle="1" w:styleId="Char6">
    <w:name w:val="正文首行缩进 Char"/>
    <w:link w:val="af3"/>
    <w:rPr>
      <w:lang w:val="en-US" w:eastAsia="zh-CN" w:bidi="ar-SA"/>
    </w:rPr>
  </w:style>
  <w:style w:type="paragraph" w:customStyle="1" w:styleId="12">
    <w:name w:val="样式 正文首行缩进 + 宋体 小四 首行缩进:  1 字符"/>
    <w:basedOn w:val="a"/>
    <w:next w:val="a"/>
    <w:pPr>
      <w:spacing w:after="120" w:line="360" w:lineRule="auto"/>
      <w:ind w:firstLineChars="150" w:firstLine="150"/>
    </w:pPr>
    <w:rPr>
      <w:rFonts w:ascii="宋体" w:hAnsi="宋体"/>
      <w:sz w:val="24"/>
      <w:szCs w:val="20"/>
    </w:rPr>
  </w:style>
  <w:style w:type="paragraph" w:styleId="22">
    <w:name w:val="Body Text First Indent 2"/>
    <w:basedOn w:val="a9"/>
    <w:pPr>
      <w:spacing w:line="360" w:lineRule="auto"/>
      <w:ind w:left="200" w:firstLineChars="200" w:firstLine="200"/>
    </w:pPr>
  </w:style>
  <w:style w:type="table" w:styleId="af4">
    <w:name w:val="Table Grid"/>
    <w:basedOn w:val="a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rFonts w:eastAsia="宋体"/>
      <w:b/>
      <w:bCs/>
      <w:kern w:val="2"/>
      <w:sz w:val="24"/>
      <w:szCs w:val="24"/>
      <w:lang w:val="en-US" w:eastAsia="zh-CN" w:bidi="ar-SA"/>
    </w:rPr>
  </w:style>
  <w:style w:type="character" w:styleId="af6">
    <w:name w:val="page number"/>
    <w:rPr>
      <w:rFonts w:eastAsia="宋体"/>
      <w:kern w:val="2"/>
      <w:sz w:val="24"/>
      <w:szCs w:val="24"/>
      <w:lang w:val="en-US" w:eastAsia="zh-CN" w:bidi="ar-SA"/>
    </w:rPr>
  </w:style>
  <w:style w:type="character" w:styleId="af7">
    <w:name w:val="FollowedHyperlink"/>
    <w:rPr>
      <w:color w:val="800080"/>
      <w:u w:val="single"/>
    </w:rPr>
  </w:style>
  <w:style w:type="character" w:styleId="af8">
    <w:name w:val="Hyperlink"/>
    <w:uiPriority w:val="99"/>
    <w:rPr>
      <w:rFonts w:eastAsia="宋体"/>
      <w:color w:val="0000FF"/>
      <w:kern w:val="2"/>
      <w:sz w:val="24"/>
      <w:szCs w:val="24"/>
      <w:u w:val="single"/>
      <w:lang w:val="en-US" w:eastAsia="zh-CN" w:bidi="ar-SA"/>
    </w:rPr>
  </w:style>
  <w:style w:type="character" w:styleId="af9">
    <w:name w:val="annotation reference"/>
    <w:rPr>
      <w:sz w:val="21"/>
      <w:szCs w:val="21"/>
    </w:rPr>
  </w:style>
  <w:style w:type="character" w:customStyle="1" w:styleId="CharChar3">
    <w:name w:val="Char Char3"/>
    <w:rPr>
      <w:kern w:val="2"/>
      <w:sz w:val="21"/>
      <w:lang w:bidi="ar-SA"/>
    </w:rPr>
  </w:style>
  <w:style w:type="character" w:customStyle="1" w:styleId="3Char1">
    <w:name w:val="正文文本 3 Char1"/>
    <w:uiPriority w:val="99"/>
    <w:semiHidden/>
    <w:rPr>
      <w:kern w:val="2"/>
      <w:sz w:val="16"/>
      <w:szCs w:val="16"/>
    </w:rPr>
  </w:style>
  <w:style w:type="character" w:customStyle="1" w:styleId="Char10">
    <w:name w:val="正文缩进 Char1"/>
    <w:aliases w:val="特点 Char1,表正文 Char,正文非缩进 Char,段1 Char,标题4 Char,四号 Char,正文不缩进 Char,正文缩进 Char Char,上海中望标准正文（首行缩进两字） Char,正文双线 Char,正文编号 Char,正文缩进William Char,正文（首行缩进两字） Char Char,正文（首行缩进两字） Char Char Char Char Char Char,正文（首行缩进两字） Char Char Char Char1,缩进 Char"/>
    <w:rPr>
      <w:kern w:val="2"/>
      <w:sz w:val="21"/>
    </w:rPr>
  </w:style>
  <w:style w:type="character" w:customStyle="1" w:styleId="Char11">
    <w:name w:val="纯文本 Char1"/>
    <w:aliases w:val="纯文本 Char Char2,普通文字 Char1,正 文 1 Char1,普通文字1 Char1,纯文本 Char Char Char Char1,纯文本 Char Char Char2,普通文字1 Char Char Char,0921 Char,普通文字 Char Char Char, Char Char Char Char Char Char Char Char Char,纯文本 Char1 Char Char Char,纯文本 Char1 Char Char1"/>
    <w:rPr>
      <w:rFonts w:ascii="宋体" w:hAnsi="Courier New"/>
      <w:kern w:val="2"/>
      <w:sz w:val="24"/>
      <w:szCs w:val="21"/>
    </w:rPr>
  </w:style>
  <w:style w:type="character" w:customStyle="1" w:styleId="Char12">
    <w:name w:val="文档结构图 Char1"/>
    <w:rPr>
      <w:rFonts w:ascii="宋体" w:eastAsia="宋体" w:hAnsi="Tahoma" w:cs="Times New Roman"/>
      <w:sz w:val="18"/>
      <w:szCs w:val="18"/>
    </w:rPr>
  </w:style>
  <w:style w:type="character" w:customStyle="1" w:styleId="2Char0">
    <w:name w:val="正文文本缩进 2 Char"/>
    <w:rPr>
      <w:rFonts w:ascii="Times" w:eastAsia="宋体" w:hAnsi="Times" w:cs="Times" w:hint="default"/>
      <w:kern w:val="2"/>
      <w:sz w:val="24"/>
      <w:lang w:val="en-US" w:eastAsia="zh-CN" w:bidi="ar-SA"/>
    </w:rPr>
  </w:style>
  <w:style w:type="character" w:customStyle="1" w:styleId="CharChar4">
    <w:name w:val="Char Char4"/>
    <w:rPr>
      <w:rFonts w:ascii="宋体" w:hAnsi="Courier New"/>
      <w:kern w:val="2"/>
      <w:sz w:val="24"/>
      <w:szCs w:val="21"/>
      <w:lang w:bidi="ar-SA"/>
    </w:rPr>
  </w:style>
  <w:style w:type="paragraph" w:customStyle="1" w:styleId="afa">
    <w:name w:val="表格文字"/>
    <w:basedOn w:val="a"/>
    <w:pPr>
      <w:spacing w:before="25" w:after="25" w:line="300" w:lineRule="auto"/>
    </w:pPr>
    <w:rPr>
      <w:rFonts w:ascii="Times" w:hAnsi="Times"/>
      <w:spacing w:val="10"/>
      <w:kern w:val="0"/>
      <w:sz w:val="24"/>
      <w:szCs w:val="20"/>
    </w:rPr>
  </w:style>
  <w:style w:type="paragraph" w:customStyle="1" w:styleId="13">
    <w:name w:val="样式1"/>
    <w:basedOn w:val="a"/>
    <w:pPr>
      <w:tabs>
        <w:tab w:val="left" w:pos="1021"/>
        <w:tab w:val="left" w:pos="1800"/>
      </w:tabs>
      <w:adjustRightInd w:val="0"/>
      <w:snapToGrid w:val="0"/>
      <w:spacing w:line="360" w:lineRule="auto"/>
      <w:ind w:left="1800" w:hanging="720"/>
      <w:jc w:val="left"/>
      <w:textAlignment w:val="baseline"/>
    </w:pPr>
    <w:rPr>
      <w:sz w:val="28"/>
      <w:szCs w:val="20"/>
    </w:rPr>
  </w:style>
  <w:style w:type="paragraph" w:customStyle="1" w:styleId="CharCharCharChar">
    <w:name w:val="Char Char Char Char"/>
    <w:basedOn w:val="a"/>
    <w:pPr>
      <w:widowControl/>
      <w:numPr>
        <w:numId w:val="2"/>
      </w:numPr>
      <w:tabs>
        <w:tab w:val="left" w:pos="965"/>
      </w:tabs>
      <w:spacing w:after="160" w:line="240" w:lineRule="exact"/>
      <w:jc w:val="left"/>
    </w:pPr>
    <w:rPr>
      <w:rFonts w:ascii="Verdana" w:hAnsi="Verdana"/>
      <w:kern w:val="0"/>
      <w:szCs w:val="20"/>
      <w:lang w:eastAsia="en-US"/>
    </w:rPr>
  </w:style>
  <w:style w:type="paragraph" w:customStyle="1" w:styleId="CharChar">
    <w:name w:val="Char Char"/>
    <w:basedOn w:val="a"/>
    <w:pPr>
      <w:tabs>
        <w:tab w:val="left" w:pos="2040"/>
      </w:tabs>
      <w:ind w:left="2040" w:hanging="360"/>
    </w:pPr>
    <w:rPr>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7">
    <w:name w:val="Char"/>
    <w:basedOn w:val="a"/>
    <w:rPr>
      <w:rFonts w:ascii="Tahoma" w:hAnsi="Tahoma"/>
      <w:sz w:val="24"/>
      <w:szCs w:val="20"/>
    </w:rPr>
  </w:style>
  <w:style w:type="paragraph" w:customStyle="1" w:styleId="14">
    <w:name w:val="列出段落1"/>
    <w:basedOn w:val="a"/>
    <w:pPr>
      <w:ind w:firstLineChars="200" w:firstLine="420"/>
    </w:pPr>
    <w:rPr>
      <w:rFonts w:ascii="Calibri" w:hAnsi="Calibri"/>
      <w:szCs w:val="22"/>
    </w:rPr>
  </w:style>
  <w:style w:type="paragraph" w:customStyle="1" w:styleId="40">
    <w:name w:val="符号列表4"/>
    <w:basedOn w:val="a"/>
    <w:pPr>
      <w:tabs>
        <w:tab w:val="left" w:pos="0"/>
      </w:tabs>
      <w:ind w:hanging="1440"/>
    </w:pPr>
  </w:style>
  <w:style w:type="paragraph" w:styleId="afb">
    <w:name w:val="List Paragraph"/>
    <w:basedOn w:val="a"/>
    <w:uiPriority w:val="34"/>
    <w:qFormat/>
    <w:pPr>
      <w:ind w:firstLineChars="200" w:firstLine="420"/>
    </w:pPr>
  </w:style>
  <w:style w:type="paragraph" w:customStyle="1" w:styleId="afc">
    <w:name w:val="表格内容"/>
    <w:basedOn w:val="a"/>
    <w:next w:val="a"/>
    <w:pPr>
      <w:spacing w:line="312" w:lineRule="auto"/>
    </w:pPr>
    <w:rPr>
      <w:rFonts w:ascii="宋体"/>
      <w:szCs w:val="20"/>
    </w:rPr>
  </w:style>
  <w:style w:type="paragraph" w:customStyle="1" w:styleId="Char8">
    <w:name w:val="Char"/>
    <w:basedOn w:val="a"/>
    <w:pPr>
      <w:widowControl/>
      <w:spacing w:after="160" w:line="240" w:lineRule="exact"/>
      <w:jc w:val="left"/>
    </w:pPr>
    <w:rPr>
      <w:rFonts w:ascii="Verdana" w:eastAsia="仿宋_GB2312" w:hAnsi="Verdana"/>
      <w:kern w:val="0"/>
      <w:sz w:val="24"/>
      <w:szCs w:val="20"/>
      <w:lang w:eastAsia="en-US"/>
    </w:rPr>
  </w:style>
  <w:style w:type="paragraph" w:customStyle="1" w:styleId="23">
    <w:name w:val="符号列表2"/>
    <w:basedOn w:val="a"/>
    <w:pPr>
      <w:tabs>
        <w:tab w:val="left" w:pos="113"/>
      </w:tabs>
      <w:ind w:left="227" w:hanging="227"/>
    </w:pPr>
  </w:style>
  <w:style w:type="paragraph" w:customStyle="1" w:styleId="xl51">
    <w:name w:val="xl51"/>
    <w:basedOn w:val="a"/>
    <w:pPr>
      <w:widowControl/>
      <w:pBdr>
        <w:bottom w:val="single" w:sz="4" w:space="0" w:color="auto"/>
        <w:right w:val="single" w:sz="4" w:space="0" w:color="auto"/>
      </w:pBdr>
      <w:spacing w:before="100" w:beforeAutospacing="1" w:after="100" w:afterAutospacing="1"/>
      <w:textAlignment w:val="center"/>
    </w:pPr>
    <w:rPr>
      <w:rFonts w:ascii="Arial" w:eastAsia="Arial Unicode MS" w:hAnsi="Arial" w:cs="Arial"/>
      <w:kern w:val="0"/>
      <w:szCs w:val="21"/>
    </w:rPr>
  </w:style>
  <w:style w:type="paragraph" w:customStyle="1" w:styleId="101">
    <w:name w:val="样式 四号 首行缩进:  1.01 厘米"/>
    <w:basedOn w:val="a"/>
    <w:pPr>
      <w:tabs>
        <w:tab w:val="left" w:pos="995"/>
      </w:tabs>
      <w:ind w:left="995" w:hanging="425"/>
    </w:pPr>
    <w:rPr>
      <w:sz w:val="28"/>
      <w:szCs w:val="20"/>
    </w:rPr>
  </w:style>
  <w:style w:type="paragraph" w:customStyle="1" w:styleId="afd">
    <w:name w:val="图"/>
    <w:basedOn w:val="a"/>
    <w:pPr>
      <w:keepNext/>
      <w:adjustRightInd w:val="0"/>
      <w:spacing w:before="60" w:after="60" w:line="300" w:lineRule="auto"/>
      <w:jc w:val="center"/>
      <w:textAlignment w:val="center"/>
    </w:pPr>
    <w:rPr>
      <w:snapToGrid w:val="0"/>
      <w:spacing w:val="20"/>
      <w:kern w:val="0"/>
      <w:sz w:val="24"/>
      <w:szCs w:val="20"/>
    </w:rPr>
  </w:style>
  <w:style w:type="paragraph" w:customStyle="1" w:styleId="15">
    <w:name w:val="编号1"/>
    <w:basedOn w:val="a"/>
    <w:pPr>
      <w:tabs>
        <w:tab w:val="left" w:pos="1260"/>
      </w:tabs>
      <w:ind w:left="1260" w:hanging="420"/>
    </w:pPr>
  </w:style>
  <w:style w:type="paragraph" w:customStyle="1" w:styleId="1H1">
    <w:name w:val="样式 标题 1H1合同标题 + 小三"/>
    <w:basedOn w:val="1"/>
    <w:pPr>
      <w:widowControl/>
      <w:tabs>
        <w:tab w:val="left" w:pos="432"/>
      </w:tabs>
      <w:adjustRightInd w:val="0"/>
      <w:snapToGrid w:val="0"/>
      <w:spacing w:before="120" w:after="240" w:line="240" w:lineRule="atLeast"/>
      <w:ind w:left="432" w:hanging="432"/>
      <w:jc w:val="left"/>
    </w:pPr>
    <w:rPr>
      <w:rFonts w:eastAsia="黑体"/>
      <w:bCs/>
      <w:spacing w:val="10"/>
      <w:kern w:val="2"/>
      <w:sz w:val="30"/>
    </w:rPr>
  </w:style>
  <w:style w:type="paragraph" w:customStyle="1" w:styleId="1ALTZCharCharNormal">
    <w:name w:val="样式 正文缩进表正文正文非缩进段1特点ALT+Z水上软件正文不缩进四号特点 Char CharNormal ..."/>
    <w:basedOn w:val="a0"/>
    <w:pPr>
      <w:spacing w:line="360" w:lineRule="auto"/>
      <w:ind w:firstLineChars="200" w:firstLine="560"/>
    </w:pPr>
    <w:rPr>
      <w:rFonts w:eastAsia="仿宋_GB2312"/>
      <w:sz w:val="24"/>
      <w:szCs w:val="24"/>
    </w:rPr>
  </w:style>
  <w:style w:type="paragraph" w:styleId="afe">
    <w:name w:val="Revision"/>
    <w:uiPriority w:val="99"/>
    <w:unhideWhenUsed/>
    <w:rPr>
      <w:kern w:val="2"/>
      <w:sz w:val="21"/>
      <w:szCs w:val="24"/>
    </w:rPr>
  </w:style>
  <w:style w:type="paragraph" w:customStyle="1" w:styleId="Style3">
    <w:name w:val="_Style 3"/>
    <w:next w:val="31"/>
    <w:qFormat/>
    <w:pPr>
      <w:widowControl w:val="0"/>
      <w:jc w:val="both"/>
    </w:pPr>
    <w:rPr>
      <w:rFonts w:ascii="Calibri" w:hAnsi="Calibri" w:cs="Calibri"/>
      <w:kern w:val="2"/>
      <w:sz w:val="21"/>
      <w:szCs w:val="21"/>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 w:type="paragraph" w:customStyle="1" w:styleId="NormalIndent">
    <w:name w:val="NormalIndent"/>
    <w:basedOn w:val="a"/>
    <w:qFormat/>
    <w:pPr>
      <w:ind w:firstLine="420"/>
    </w:pPr>
    <w:rPr>
      <w:szCs w:val="20"/>
    </w:rPr>
  </w:style>
  <w:style w:type="paragraph" w:customStyle="1" w:styleId="null3">
    <w:name w:val="null3"/>
    <w:qFormat/>
    <w:rPr>
      <w:rFonts w:ascii="Calibri" w:hAnsi="Calibri" w:hint="eastAsia"/>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footer" w:uiPriority="0"/>
    <w:lsdException w:name="index heading" w:uiPriority="0"/>
    <w:lsdException w:name="caption" w:semiHidden="1" w:uiPriority="35" w:unhideWhenUsed="1"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lsdException w:name="List" w:semiHidden="1" w:unhideWhenUsed="1"/>
    <w:lsdException w:name="List Bullet" w:semiHidden="1" w:unhideWhenUsed="1"/>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uiPriority="0"/>
    <w:lsdException w:name="Note Heading" w:semiHidden="1" w:unhideWhenUsed="1"/>
    <w:lsdException w:name="Body Text 2" w:semiHidden="1" w:unhideWhenUsed="1"/>
    <w:lsdException w:name="Body Text 3" w:uiPriority="0"/>
    <w:lsdException w:name="Body Text Indent 2" w:uiPriority="0"/>
    <w:lsdException w:name="Body Text Indent 3" w:unhideWhenUsed="1"/>
    <w:lsdException w:name="Block Text" w:semiHidden="1" w:unhideWhenUsed="1"/>
    <w:lsdException w:name="FollowedHyperlink" w:uiPriority="0"/>
    <w:lsdException w:name="Strong" w:uiPriority="22"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3A0A03"/>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jc w:val="center"/>
      <w:outlineLvl w:val="0"/>
    </w:pPr>
    <w:rPr>
      <w:b/>
      <w:kern w:val="44"/>
      <w:sz w:val="32"/>
      <w:szCs w:val="20"/>
    </w:rPr>
  </w:style>
  <w:style w:type="paragraph" w:styleId="2">
    <w:name w:val="heading 2"/>
    <w:basedOn w:val="a"/>
    <w:next w:val="a0"/>
    <w:link w:val="2Char"/>
    <w:qFormat/>
    <w:pPr>
      <w:keepNext/>
      <w:keepLines/>
      <w:spacing w:before="260" w:after="120" w:line="360" w:lineRule="auto"/>
      <w:ind w:firstLine="482"/>
      <w:outlineLvl w:val="1"/>
    </w:pPr>
    <w:rPr>
      <w:rFonts w:ascii="宋体" w:hAnsi="Arial"/>
      <w:b/>
      <w:sz w:val="30"/>
      <w:szCs w:val="20"/>
    </w:rPr>
  </w:style>
  <w:style w:type="paragraph" w:styleId="3">
    <w:name w:val="heading 3"/>
    <w:basedOn w:val="a"/>
    <w:next w:val="a"/>
    <w:qFormat/>
    <w:pPr>
      <w:keepNext/>
      <w:keepLines/>
      <w:numPr>
        <w:ilvl w:val="2"/>
        <w:numId w:val="1"/>
      </w:numPr>
      <w:tabs>
        <w:tab w:val="left" w:pos="2291"/>
      </w:tabs>
      <w:spacing w:before="260" w:after="260" w:line="413" w:lineRule="auto"/>
      <w:outlineLvl w:val="2"/>
    </w:pPr>
    <w:rPr>
      <w:rFonts w:ascii="宋体" w:hAnsi="Times"/>
      <w:b/>
      <w:sz w:val="24"/>
      <w:szCs w:val="20"/>
    </w:rPr>
  </w:style>
  <w:style w:type="paragraph" w:styleId="4">
    <w:name w:val="heading 4"/>
    <w:basedOn w:val="a"/>
    <w:next w:val="a0"/>
    <w:qFormat/>
    <w:pPr>
      <w:keepNext/>
      <w:keepLines/>
      <w:spacing w:before="120" w:after="120" w:line="377" w:lineRule="auto"/>
      <w:jc w:val="left"/>
      <w:outlineLvl w:val="3"/>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Pr>
      <w:b/>
      <w:kern w:val="44"/>
      <w:sz w:val="32"/>
    </w:rPr>
  </w:style>
  <w:style w:type="character" w:customStyle="1" w:styleId="2Char">
    <w:name w:val="标题 2 Char"/>
    <w:link w:val="2"/>
    <w:rPr>
      <w:rFonts w:ascii="宋体" w:hAnsi="Arial"/>
      <w:b/>
      <w:kern w:val="2"/>
      <w:sz w:val="30"/>
    </w:rPr>
  </w:style>
  <w:style w:type="paragraph" w:styleId="a0">
    <w:name w:val="Normal Indent"/>
    <w:basedOn w:val="a"/>
    <w:link w:val="Char"/>
    <w:pPr>
      <w:ind w:firstLine="420"/>
    </w:pPr>
    <w:rPr>
      <w:szCs w:val="20"/>
    </w:rPr>
  </w:style>
  <w:style w:type="character" w:customStyle="1" w:styleId="Char">
    <w:name w:val="正文缩进 Char"/>
    <w:link w:val="a0"/>
    <w:rPr>
      <w:rFonts w:eastAsia="宋体"/>
      <w:kern w:val="2"/>
      <w:sz w:val="21"/>
      <w:lang w:val="en-US" w:eastAsia="zh-CN" w:bidi="ar-SA"/>
    </w:rPr>
  </w:style>
  <w:style w:type="paragraph" w:styleId="a4">
    <w:name w:val="List Number"/>
    <w:basedOn w:val="a"/>
    <w:pPr>
      <w:tabs>
        <w:tab w:val="left" w:pos="-1080"/>
      </w:tabs>
      <w:ind w:left="-1080" w:hangingChars="200" w:hanging="360"/>
    </w:pPr>
  </w:style>
  <w:style w:type="paragraph" w:styleId="a5">
    <w:name w:val="Document Map"/>
    <w:basedOn w:val="a"/>
    <w:pPr>
      <w:shd w:val="clear" w:color="auto" w:fill="000080"/>
      <w:spacing w:line="360" w:lineRule="auto"/>
    </w:pPr>
    <w:rPr>
      <w:rFonts w:ascii="Times" w:hAnsi="Times"/>
      <w:sz w:val="24"/>
    </w:rPr>
  </w:style>
  <w:style w:type="paragraph" w:styleId="a6">
    <w:name w:val="toa heading"/>
    <w:basedOn w:val="a"/>
    <w:next w:val="a"/>
    <w:pPr>
      <w:spacing w:before="120"/>
    </w:pPr>
    <w:rPr>
      <w:rFonts w:ascii="Arial" w:hAnsi="Arial"/>
      <w:b/>
      <w:bCs/>
    </w:rPr>
  </w:style>
  <w:style w:type="paragraph" w:styleId="a7">
    <w:name w:val="annotation text"/>
    <w:basedOn w:val="a"/>
    <w:link w:val="Char0"/>
    <w:pPr>
      <w:jc w:val="left"/>
    </w:pPr>
  </w:style>
  <w:style w:type="character" w:customStyle="1" w:styleId="Char0">
    <w:name w:val="批注文字 Char"/>
    <w:link w:val="a7"/>
    <w:rPr>
      <w:kern w:val="2"/>
      <w:sz w:val="21"/>
      <w:szCs w:val="24"/>
    </w:rPr>
  </w:style>
  <w:style w:type="paragraph" w:styleId="30">
    <w:name w:val="Body Text 3"/>
    <w:basedOn w:val="a"/>
    <w:link w:val="3Char"/>
    <w:pPr>
      <w:spacing w:after="120"/>
    </w:pPr>
    <w:rPr>
      <w:rFonts w:ascii="Tahoma" w:hAnsi="Tahoma"/>
      <w:sz w:val="16"/>
      <w:szCs w:val="16"/>
    </w:rPr>
  </w:style>
  <w:style w:type="character" w:customStyle="1" w:styleId="3Char">
    <w:name w:val="正文文本 3 Char"/>
    <w:link w:val="30"/>
    <w:rPr>
      <w:rFonts w:ascii="Tahoma" w:hAnsi="Tahoma"/>
      <w:kern w:val="2"/>
      <w:sz w:val="16"/>
      <w:szCs w:val="16"/>
    </w:rPr>
  </w:style>
  <w:style w:type="paragraph" w:styleId="a8">
    <w:name w:val="Body Text"/>
    <w:basedOn w:val="a"/>
    <w:link w:val="Char1"/>
    <w:pPr>
      <w:spacing w:line="480" w:lineRule="auto"/>
    </w:pPr>
    <w:rPr>
      <w:sz w:val="24"/>
    </w:rPr>
  </w:style>
  <w:style w:type="character" w:customStyle="1" w:styleId="Char1">
    <w:name w:val="正文文本 Char"/>
    <w:link w:val="a8"/>
    <w:rPr>
      <w:kern w:val="2"/>
      <w:sz w:val="24"/>
      <w:szCs w:val="24"/>
    </w:rPr>
  </w:style>
  <w:style w:type="paragraph" w:styleId="a9">
    <w:name w:val="Body Text Indent"/>
    <w:basedOn w:val="a"/>
    <w:pPr>
      <w:spacing w:after="120"/>
      <w:ind w:leftChars="200" w:left="420"/>
    </w:pPr>
  </w:style>
  <w:style w:type="paragraph" w:styleId="aa">
    <w:name w:val="Plain Text"/>
    <w:basedOn w:val="a"/>
    <w:link w:val="Char2"/>
    <w:pPr>
      <w:spacing w:line="360" w:lineRule="auto"/>
    </w:pPr>
    <w:rPr>
      <w:rFonts w:ascii="宋体" w:hAnsi="Courier New"/>
      <w:sz w:val="24"/>
      <w:szCs w:val="21"/>
    </w:rPr>
  </w:style>
  <w:style w:type="character" w:customStyle="1" w:styleId="Char2">
    <w:name w:val="纯文本 Char"/>
    <w:link w:val="aa"/>
    <w:rPr>
      <w:rFonts w:ascii="宋体" w:eastAsia="宋体" w:hAnsi="Courier New"/>
      <w:kern w:val="2"/>
      <w:sz w:val="24"/>
      <w:szCs w:val="21"/>
      <w:lang w:val="en-US" w:eastAsia="zh-CN" w:bidi="ar-SA"/>
    </w:rPr>
  </w:style>
  <w:style w:type="paragraph" w:styleId="ab">
    <w:name w:val="Date"/>
    <w:basedOn w:val="a"/>
    <w:next w:val="a"/>
    <w:link w:val="Char3"/>
    <w:rPr>
      <w:sz w:val="28"/>
      <w:szCs w:val="20"/>
    </w:rPr>
  </w:style>
  <w:style w:type="character" w:customStyle="1" w:styleId="Char3">
    <w:name w:val="日期 Char"/>
    <w:link w:val="ab"/>
    <w:rPr>
      <w:rFonts w:eastAsia="宋体"/>
      <w:kern w:val="2"/>
      <w:sz w:val="28"/>
      <w:lang w:val="en-US" w:eastAsia="zh-CN" w:bidi="ar-SA"/>
    </w:rPr>
  </w:style>
  <w:style w:type="paragraph" w:styleId="20">
    <w:name w:val="Body Text Indent 2"/>
    <w:basedOn w:val="a"/>
    <w:pPr>
      <w:snapToGrid w:val="0"/>
      <w:spacing w:line="360" w:lineRule="auto"/>
      <w:ind w:leftChars="400" w:left="840"/>
    </w:pPr>
  </w:style>
  <w:style w:type="paragraph" w:styleId="ac">
    <w:name w:val="Balloon Text"/>
    <w:basedOn w:val="a"/>
    <w:rPr>
      <w:sz w:val="18"/>
      <w:szCs w:val="18"/>
    </w:rPr>
  </w:style>
  <w:style w:type="paragraph" w:styleId="ad">
    <w:name w:val="footer"/>
    <w:basedOn w:val="a"/>
    <w:pPr>
      <w:tabs>
        <w:tab w:val="center" w:pos="4153"/>
        <w:tab w:val="right" w:pos="8306"/>
      </w:tabs>
      <w:snapToGrid w:val="0"/>
      <w:spacing w:line="360" w:lineRule="auto"/>
      <w:jc w:val="left"/>
    </w:pPr>
    <w:rPr>
      <w:rFonts w:ascii="Times" w:hAnsi="Times"/>
      <w:sz w:val="18"/>
      <w:szCs w:val="18"/>
    </w:rPr>
  </w:style>
  <w:style w:type="paragraph" w:styleId="ae">
    <w:name w:val="header"/>
    <w:basedOn w:val="a"/>
    <w:link w:val="Char4"/>
    <w:pPr>
      <w:pBdr>
        <w:bottom w:val="single" w:sz="6" w:space="1" w:color="auto"/>
      </w:pBdr>
      <w:tabs>
        <w:tab w:val="center" w:pos="4153"/>
        <w:tab w:val="right" w:pos="8306"/>
      </w:tabs>
      <w:snapToGrid w:val="0"/>
      <w:spacing w:line="360" w:lineRule="auto"/>
      <w:ind w:firstLine="425"/>
      <w:jc w:val="center"/>
    </w:pPr>
    <w:rPr>
      <w:rFonts w:ascii="Times" w:hAnsi="Times"/>
      <w:sz w:val="18"/>
      <w:szCs w:val="20"/>
    </w:rPr>
  </w:style>
  <w:style w:type="character" w:customStyle="1" w:styleId="Char4">
    <w:name w:val="页眉 Char"/>
    <w:link w:val="ae"/>
    <w:rPr>
      <w:rFonts w:ascii="Times" w:hAnsi="Times"/>
      <w:kern w:val="2"/>
      <w:sz w:val="18"/>
    </w:rPr>
  </w:style>
  <w:style w:type="paragraph" w:styleId="10">
    <w:name w:val="toc 1"/>
    <w:basedOn w:val="a"/>
    <w:next w:val="a"/>
    <w:uiPriority w:val="39"/>
    <w:pPr>
      <w:tabs>
        <w:tab w:val="right" w:leader="dot" w:pos="9180"/>
      </w:tabs>
      <w:spacing w:line="400" w:lineRule="exact"/>
      <w:ind w:firstLine="425"/>
      <w:jc w:val="left"/>
    </w:pPr>
    <w:rPr>
      <w:rFonts w:ascii="宋体" w:hAnsi="宋体" w:cs="Arial"/>
      <w:b/>
      <w:bCs/>
      <w:caps/>
      <w:szCs w:val="32"/>
    </w:rPr>
  </w:style>
  <w:style w:type="paragraph" w:styleId="af">
    <w:name w:val="index heading"/>
    <w:basedOn w:val="a"/>
    <w:next w:val="11"/>
    <w:rPr>
      <w:szCs w:val="20"/>
    </w:rPr>
  </w:style>
  <w:style w:type="paragraph" w:styleId="11">
    <w:name w:val="index 1"/>
    <w:basedOn w:val="a"/>
    <w:next w:val="a"/>
  </w:style>
  <w:style w:type="paragraph" w:styleId="31">
    <w:name w:val="Body Text Indent 3"/>
    <w:basedOn w:val="a"/>
    <w:link w:val="3Char0"/>
    <w:uiPriority w:val="99"/>
    <w:unhideWhenUsed/>
    <w:pPr>
      <w:spacing w:after="120"/>
      <w:ind w:leftChars="200" w:left="420"/>
    </w:pPr>
    <w:rPr>
      <w:sz w:val="16"/>
      <w:szCs w:val="16"/>
    </w:rPr>
  </w:style>
  <w:style w:type="character" w:customStyle="1" w:styleId="3Char0">
    <w:name w:val="正文文本缩进 3 Char"/>
    <w:link w:val="31"/>
    <w:uiPriority w:val="99"/>
    <w:semiHidden/>
    <w:rPr>
      <w:kern w:val="2"/>
      <w:sz w:val="16"/>
      <w:szCs w:val="16"/>
    </w:rPr>
  </w:style>
  <w:style w:type="paragraph" w:styleId="af0">
    <w:name w:val="table of figures"/>
    <w:basedOn w:val="a"/>
    <w:next w:val="a"/>
    <w:pPr>
      <w:tabs>
        <w:tab w:val="left" w:pos="840"/>
      </w:tabs>
      <w:spacing w:line="360" w:lineRule="auto"/>
      <w:ind w:left="840" w:hanging="420"/>
    </w:pPr>
  </w:style>
  <w:style w:type="paragraph" w:styleId="21">
    <w:name w:val="toc 2"/>
    <w:basedOn w:val="a"/>
    <w:next w:val="a"/>
    <w:uiPriority w:val="39"/>
    <w:pPr>
      <w:tabs>
        <w:tab w:val="right" w:leader="dot" w:pos="9170"/>
      </w:tabs>
      <w:spacing w:line="400" w:lineRule="exact"/>
      <w:ind w:left="238" w:firstLine="425"/>
      <w:jc w:val="left"/>
    </w:pPr>
    <w:rPr>
      <w:rFonts w:ascii="Times" w:hAnsi="Times" w:cs="Arial"/>
      <w:smallCaps/>
      <w:szCs w:val="30"/>
    </w:rPr>
  </w:style>
  <w:style w:type="paragraph" w:styleId="af1">
    <w:name w:val="Normal (Web)"/>
    <w:basedOn w:val="a"/>
    <w:uiPriority w:val="99"/>
    <w:qFormat/>
    <w:pPr>
      <w:widowControl/>
      <w:spacing w:before="100" w:beforeAutospacing="1" w:after="100" w:afterAutospacing="1"/>
      <w:jc w:val="left"/>
    </w:pPr>
    <w:rPr>
      <w:rFonts w:ascii="Arial Unicode MS" w:eastAsia="Arial Unicode MS" w:hAnsi="Arial Unicode MS" w:cs="Arial Unicode MS"/>
      <w:kern w:val="0"/>
      <w:sz w:val="24"/>
    </w:rPr>
  </w:style>
  <w:style w:type="paragraph" w:styleId="af2">
    <w:name w:val="annotation subject"/>
    <w:basedOn w:val="a7"/>
    <w:next w:val="a7"/>
    <w:link w:val="Char5"/>
    <w:rPr>
      <w:b/>
      <w:bCs/>
    </w:rPr>
  </w:style>
  <w:style w:type="character" w:customStyle="1" w:styleId="Char5">
    <w:name w:val="批注主题 Char"/>
    <w:link w:val="af2"/>
    <w:rPr>
      <w:b/>
      <w:bCs/>
      <w:kern w:val="2"/>
      <w:sz w:val="21"/>
      <w:szCs w:val="24"/>
    </w:rPr>
  </w:style>
  <w:style w:type="paragraph" w:styleId="af3">
    <w:name w:val="Body Text First Indent"/>
    <w:next w:val="12"/>
    <w:link w:val="Char6"/>
    <w:pPr>
      <w:spacing w:after="120"/>
      <w:ind w:firstLineChars="100" w:firstLine="420"/>
    </w:pPr>
  </w:style>
  <w:style w:type="character" w:customStyle="1" w:styleId="Char6">
    <w:name w:val="正文首行缩进 Char"/>
    <w:link w:val="af3"/>
    <w:rPr>
      <w:lang w:val="en-US" w:eastAsia="zh-CN" w:bidi="ar-SA"/>
    </w:rPr>
  </w:style>
  <w:style w:type="paragraph" w:customStyle="1" w:styleId="12">
    <w:name w:val="样式 正文首行缩进 + 宋体 小四 首行缩进:  1 字符"/>
    <w:basedOn w:val="a"/>
    <w:next w:val="a"/>
    <w:pPr>
      <w:spacing w:after="120" w:line="360" w:lineRule="auto"/>
      <w:ind w:firstLineChars="150" w:firstLine="150"/>
    </w:pPr>
    <w:rPr>
      <w:rFonts w:ascii="宋体" w:hAnsi="宋体"/>
      <w:sz w:val="24"/>
      <w:szCs w:val="20"/>
    </w:rPr>
  </w:style>
  <w:style w:type="paragraph" w:styleId="22">
    <w:name w:val="Body Text First Indent 2"/>
    <w:basedOn w:val="a9"/>
    <w:pPr>
      <w:spacing w:line="360" w:lineRule="auto"/>
      <w:ind w:left="200" w:firstLineChars="200" w:firstLine="200"/>
    </w:pPr>
  </w:style>
  <w:style w:type="table" w:styleId="af4">
    <w:name w:val="Table Grid"/>
    <w:basedOn w:val="a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rFonts w:eastAsia="宋体"/>
      <w:b/>
      <w:bCs/>
      <w:kern w:val="2"/>
      <w:sz w:val="24"/>
      <w:szCs w:val="24"/>
      <w:lang w:val="en-US" w:eastAsia="zh-CN" w:bidi="ar-SA"/>
    </w:rPr>
  </w:style>
  <w:style w:type="character" w:styleId="af6">
    <w:name w:val="page number"/>
    <w:rPr>
      <w:rFonts w:eastAsia="宋体"/>
      <w:kern w:val="2"/>
      <w:sz w:val="24"/>
      <w:szCs w:val="24"/>
      <w:lang w:val="en-US" w:eastAsia="zh-CN" w:bidi="ar-SA"/>
    </w:rPr>
  </w:style>
  <w:style w:type="character" w:styleId="af7">
    <w:name w:val="FollowedHyperlink"/>
    <w:rPr>
      <w:color w:val="800080"/>
      <w:u w:val="single"/>
    </w:rPr>
  </w:style>
  <w:style w:type="character" w:styleId="af8">
    <w:name w:val="Hyperlink"/>
    <w:uiPriority w:val="99"/>
    <w:rPr>
      <w:rFonts w:eastAsia="宋体"/>
      <w:color w:val="0000FF"/>
      <w:kern w:val="2"/>
      <w:sz w:val="24"/>
      <w:szCs w:val="24"/>
      <w:u w:val="single"/>
      <w:lang w:val="en-US" w:eastAsia="zh-CN" w:bidi="ar-SA"/>
    </w:rPr>
  </w:style>
  <w:style w:type="character" w:styleId="af9">
    <w:name w:val="annotation reference"/>
    <w:rPr>
      <w:sz w:val="21"/>
      <w:szCs w:val="21"/>
    </w:rPr>
  </w:style>
  <w:style w:type="character" w:customStyle="1" w:styleId="CharChar3">
    <w:name w:val="Char Char3"/>
    <w:rPr>
      <w:kern w:val="2"/>
      <w:sz w:val="21"/>
      <w:lang w:bidi="ar-SA"/>
    </w:rPr>
  </w:style>
  <w:style w:type="character" w:customStyle="1" w:styleId="3Char1">
    <w:name w:val="正文文本 3 Char1"/>
    <w:uiPriority w:val="99"/>
    <w:semiHidden/>
    <w:rPr>
      <w:kern w:val="2"/>
      <w:sz w:val="16"/>
      <w:szCs w:val="16"/>
    </w:rPr>
  </w:style>
  <w:style w:type="character" w:customStyle="1" w:styleId="Char10">
    <w:name w:val="正文缩进 Char1"/>
    <w:aliases w:val="特点 Char1,表正文 Char,正文非缩进 Char,段1 Char,标题4 Char,四号 Char,正文不缩进 Char,正文缩进 Char Char,上海中望标准正文（首行缩进两字） Char,正文双线 Char,正文编号 Char,正文缩进William Char,正文（首行缩进两字） Char Char,正文（首行缩进两字） Char Char Char Char Char Char,正文（首行缩进两字） Char Char Char Char1,缩进 Char"/>
    <w:rPr>
      <w:kern w:val="2"/>
      <w:sz w:val="21"/>
    </w:rPr>
  </w:style>
  <w:style w:type="character" w:customStyle="1" w:styleId="Char11">
    <w:name w:val="纯文本 Char1"/>
    <w:aliases w:val="纯文本 Char Char2,普通文字 Char1,正 文 1 Char1,普通文字1 Char1,纯文本 Char Char Char Char1,纯文本 Char Char Char2,普通文字1 Char Char Char,0921 Char,普通文字 Char Char Char, Char Char Char Char Char Char Char Char Char,纯文本 Char1 Char Char Char,纯文本 Char1 Char Char1"/>
    <w:rPr>
      <w:rFonts w:ascii="宋体" w:hAnsi="Courier New"/>
      <w:kern w:val="2"/>
      <w:sz w:val="24"/>
      <w:szCs w:val="21"/>
    </w:rPr>
  </w:style>
  <w:style w:type="character" w:customStyle="1" w:styleId="Char12">
    <w:name w:val="文档结构图 Char1"/>
    <w:rPr>
      <w:rFonts w:ascii="宋体" w:eastAsia="宋体" w:hAnsi="Tahoma" w:cs="Times New Roman"/>
      <w:sz w:val="18"/>
      <w:szCs w:val="18"/>
    </w:rPr>
  </w:style>
  <w:style w:type="character" w:customStyle="1" w:styleId="2Char0">
    <w:name w:val="正文文本缩进 2 Char"/>
    <w:rPr>
      <w:rFonts w:ascii="Times" w:eastAsia="宋体" w:hAnsi="Times" w:cs="Times" w:hint="default"/>
      <w:kern w:val="2"/>
      <w:sz w:val="24"/>
      <w:lang w:val="en-US" w:eastAsia="zh-CN" w:bidi="ar-SA"/>
    </w:rPr>
  </w:style>
  <w:style w:type="character" w:customStyle="1" w:styleId="CharChar4">
    <w:name w:val="Char Char4"/>
    <w:rPr>
      <w:rFonts w:ascii="宋体" w:hAnsi="Courier New"/>
      <w:kern w:val="2"/>
      <w:sz w:val="24"/>
      <w:szCs w:val="21"/>
      <w:lang w:bidi="ar-SA"/>
    </w:rPr>
  </w:style>
  <w:style w:type="paragraph" w:customStyle="1" w:styleId="afa">
    <w:name w:val="表格文字"/>
    <w:basedOn w:val="a"/>
    <w:pPr>
      <w:spacing w:before="25" w:after="25" w:line="300" w:lineRule="auto"/>
    </w:pPr>
    <w:rPr>
      <w:rFonts w:ascii="Times" w:hAnsi="Times"/>
      <w:spacing w:val="10"/>
      <w:kern w:val="0"/>
      <w:sz w:val="24"/>
      <w:szCs w:val="20"/>
    </w:rPr>
  </w:style>
  <w:style w:type="paragraph" w:customStyle="1" w:styleId="13">
    <w:name w:val="样式1"/>
    <w:basedOn w:val="a"/>
    <w:pPr>
      <w:tabs>
        <w:tab w:val="left" w:pos="1021"/>
        <w:tab w:val="left" w:pos="1800"/>
      </w:tabs>
      <w:adjustRightInd w:val="0"/>
      <w:snapToGrid w:val="0"/>
      <w:spacing w:line="360" w:lineRule="auto"/>
      <w:ind w:left="1800" w:hanging="720"/>
      <w:jc w:val="left"/>
      <w:textAlignment w:val="baseline"/>
    </w:pPr>
    <w:rPr>
      <w:sz w:val="28"/>
      <w:szCs w:val="20"/>
    </w:rPr>
  </w:style>
  <w:style w:type="paragraph" w:customStyle="1" w:styleId="CharCharCharChar">
    <w:name w:val="Char Char Char Char"/>
    <w:basedOn w:val="a"/>
    <w:pPr>
      <w:widowControl/>
      <w:numPr>
        <w:numId w:val="2"/>
      </w:numPr>
      <w:tabs>
        <w:tab w:val="left" w:pos="965"/>
      </w:tabs>
      <w:spacing w:after="160" w:line="240" w:lineRule="exact"/>
      <w:jc w:val="left"/>
    </w:pPr>
    <w:rPr>
      <w:rFonts w:ascii="Verdana" w:hAnsi="Verdana"/>
      <w:kern w:val="0"/>
      <w:szCs w:val="20"/>
      <w:lang w:eastAsia="en-US"/>
    </w:rPr>
  </w:style>
  <w:style w:type="paragraph" w:customStyle="1" w:styleId="CharChar">
    <w:name w:val="Char Char"/>
    <w:basedOn w:val="a"/>
    <w:pPr>
      <w:tabs>
        <w:tab w:val="left" w:pos="2040"/>
      </w:tabs>
      <w:ind w:left="2040" w:hanging="360"/>
    </w:pPr>
    <w:rPr>
      <w:sz w:val="2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har7">
    <w:name w:val="Char"/>
    <w:basedOn w:val="a"/>
    <w:rPr>
      <w:rFonts w:ascii="Tahoma" w:hAnsi="Tahoma"/>
      <w:sz w:val="24"/>
      <w:szCs w:val="20"/>
    </w:rPr>
  </w:style>
  <w:style w:type="paragraph" w:customStyle="1" w:styleId="14">
    <w:name w:val="列出段落1"/>
    <w:basedOn w:val="a"/>
    <w:pPr>
      <w:ind w:firstLineChars="200" w:firstLine="420"/>
    </w:pPr>
    <w:rPr>
      <w:rFonts w:ascii="Calibri" w:hAnsi="Calibri"/>
      <w:szCs w:val="22"/>
    </w:rPr>
  </w:style>
  <w:style w:type="paragraph" w:customStyle="1" w:styleId="40">
    <w:name w:val="符号列表4"/>
    <w:basedOn w:val="a"/>
    <w:pPr>
      <w:tabs>
        <w:tab w:val="left" w:pos="0"/>
      </w:tabs>
      <w:ind w:hanging="1440"/>
    </w:pPr>
  </w:style>
  <w:style w:type="paragraph" w:styleId="afb">
    <w:name w:val="List Paragraph"/>
    <w:basedOn w:val="a"/>
    <w:uiPriority w:val="34"/>
    <w:qFormat/>
    <w:pPr>
      <w:ind w:firstLineChars="200" w:firstLine="420"/>
    </w:pPr>
  </w:style>
  <w:style w:type="paragraph" w:customStyle="1" w:styleId="afc">
    <w:name w:val="表格内容"/>
    <w:basedOn w:val="a"/>
    <w:next w:val="a"/>
    <w:pPr>
      <w:spacing w:line="312" w:lineRule="auto"/>
    </w:pPr>
    <w:rPr>
      <w:rFonts w:ascii="宋体"/>
      <w:szCs w:val="20"/>
    </w:rPr>
  </w:style>
  <w:style w:type="paragraph" w:customStyle="1" w:styleId="Char8">
    <w:name w:val="Char"/>
    <w:basedOn w:val="a"/>
    <w:pPr>
      <w:widowControl/>
      <w:spacing w:after="160" w:line="240" w:lineRule="exact"/>
      <w:jc w:val="left"/>
    </w:pPr>
    <w:rPr>
      <w:rFonts w:ascii="Verdana" w:eastAsia="仿宋_GB2312" w:hAnsi="Verdana"/>
      <w:kern w:val="0"/>
      <w:sz w:val="24"/>
      <w:szCs w:val="20"/>
      <w:lang w:eastAsia="en-US"/>
    </w:rPr>
  </w:style>
  <w:style w:type="paragraph" w:customStyle="1" w:styleId="23">
    <w:name w:val="符号列表2"/>
    <w:basedOn w:val="a"/>
    <w:pPr>
      <w:tabs>
        <w:tab w:val="left" w:pos="113"/>
      </w:tabs>
      <w:ind w:left="227" w:hanging="227"/>
    </w:pPr>
  </w:style>
  <w:style w:type="paragraph" w:customStyle="1" w:styleId="xl51">
    <w:name w:val="xl51"/>
    <w:basedOn w:val="a"/>
    <w:pPr>
      <w:widowControl/>
      <w:pBdr>
        <w:bottom w:val="single" w:sz="4" w:space="0" w:color="auto"/>
        <w:right w:val="single" w:sz="4" w:space="0" w:color="auto"/>
      </w:pBdr>
      <w:spacing w:before="100" w:beforeAutospacing="1" w:after="100" w:afterAutospacing="1"/>
      <w:textAlignment w:val="center"/>
    </w:pPr>
    <w:rPr>
      <w:rFonts w:ascii="Arial" w:eastAsia="Arial Unicode MS" w:hAnsi="Arial" w:cs="Arial"/>
      <w:kern w:val="0"/>
      <w:szCs w:val="21"/>
    </w:rPr>
  </w:style>
  <w:style w:type="paragraph" w:customStyle="1" w:styleId="101">
    <w:name w:val="样式 四号 首行缩进:  1.01 厘米"/>
    <w:basedOn w:val="a"/>
    <w:pPr>
      <w:tabs>
        <w:tab w:val="left" w:pos="995"/>
      </w:tabs>
      <w:ind w:left="995" w:hanging="425"/>
    </w:pPr>
    <w:rPr>
      <w:sz w:val="28"/>
      <w:szCs w:val="20"/>
    </w:rPr>
  </w:style>
  <w:style w:type="paragraph" w:customStyle="1" w:styleId="afd">
    <w:name w:val="图"/>
    <w:basedOn w:val="a"/>
    <w:pPr>
      <w:keepNext/>
      <w:adjustRightInd w:val="0"/>
      <w:spacing w:before="60" w:after="60" w:line="300" w:lineRule="auto"/>
      <w:jc w:val="center"/>
      <w:textAlignment w:val="center"/>
    </w:pPr>
    <w:rPr>
      <w:snapToGrid w:val="0"/>
      <w:spacing w:val="20"/>
      <w:kern w:val="0"/>
      <w:sz w:val="24"/>
      <w:szCs w:val="20"/>
    </w:rPr>
  </w:style>
  <w:style w:type="paragraph" w:customStyle="1" w:styleId="15">
    <w:name w:val="编号1"/>
    <w:basedOn w:val="a"/>
    <w:pPr>
      <w:tabs>
        <w:tab w:val="left" w:pos="1260"/>
      </w:tabs>
      <w:ind w:left="1260" w:hanging="420"/>
    </w:pPr>
  </w:style>
  <w:style w:type="paragraph" w:customStyle="1" w:styleId="1H1">
    <w:name w:val="样式 标题 1H1合同标题 + 小三"/>
    <w:basedOn w:val="1"/>
    <w:pPr>
      <w:widowControl/>
      <w:tabs>
        <w:tab w:val="left" w:pos="432"/>
      </w:tabs>
      <w:adjustRightInd w:val="0"/>
      <w:snapToGrid w:val="0"/>
      <w:spacing w:before="120" w:after="240" w:line="240" w:lineRule="atLeast"/>
      <w:ind w:left="432" w:hanging="432"/>
      <w:jc w:val="left"/>
    </w:pPr>
    <w:rPr>
      <w:rFonts w:eastAsia="黑体"/>
      <w:bCs/>
      <w:spacing w:val="10"/>
      <w:kern w:val="2"/>
      <w:sz w:val="30"/>
    </w:rPr>
  </w:style>
  <w:style w:type="paragraph" w:customStyle="1" w:styleId="1ALTZCharCharNormal">
    <w:name w:val="样式 正文缩进表正文正文非缩进段1特点ALT+Z水上软件正文不缩进四号特点 Char CharNormal ..."/>
    <w:basedOn w:val="a0"/>
    <w:pPr>
      <w:spacing w:line="360" w:lineRule="auto"/>
      <w:ind w:firstLineChars="200" w:firstLine="560"/>
    </w:pPr>
    <w:rPr>
      <w:rFonts w:eastAsia="仿宋_GB2312"/>
      <w:sz w:val="24"/>
      <w:szCs w:val="24"/>
    </w:rPr>
  </w:style>
  <w:style w:type="paragraph" w:styleId="afe">
    <w:name w:val="Revision"/>
    <w:uiPriority w:val="99"/>
    <w:unhideWhenUsed/>
    <w:rPr>
      <w:kern w:val="2"/>
      <w:sz w:val="21"/>
      <w:szCs w:val="24"/>
    </w:rPr>
  </w:style>
  <w:style w:type="paragraph" w:customStyle="1" w:styleId="Style3">
    <w:name w:val="_Style 3"/>
    <w:next w:val="31"/>
    <w:qFormat/>
    <w:pPr>
      <w:widowControl w:val="0"/>
      <w:jc w:val="both"/>
    </w:pPr>
    <w:rPr>
      <w:rFonts w:ascii="Calibri" w:hAnsi="Calibri" w:cs="Calibri"/>
      <w:kern w:val="2"/>
      <w:sz w:val="21"/>
      <w:szCs w:val="21"/>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 w:type="paragraph" w:customStyle="1" w:styleId="NormalIndent">
    <w:name w:val="NormalIndent"/>
    <w:basedOn w:val="a"/>
    <w:qFormat/>
    <w:pPr>
      <w:ind w:firstLine="420"/>
    </w:pPr>
    <w:rPr>
      <w:szCs w:val="20"/>
    </w:rPr>
  </w:style>
  <w:style w:type="paragraph" w:customStyle="1" w:styleId="null3">
    <w:name w:val="null3"/>
    <w:qFormat/>
    <w:rPr>
      <w:rFonts w:ascii="Calibri" w:hAnsi="Calibr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F198A-832E-42EE-99FE-7C2ADA3A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109</Characters>
  <Application>Microsoft Office Word</Application>
  <DocSecurity>0</DocSecurity>
  <PresentationFormat/>
  <Lines>1</Lines>
  <Paragraphs>1</Paragraphs>
  <Slides>0</Slides>
  <Notes>0</Notes>
  <HiddenSlides>0</HiddenSlides>
  <MMClips>0</MMClips>
  <ScaleCrop>false</ScaleCrop>
  <LinksUpToDate>false</LinksUpToDate>
  <CharactersWithSpaces>241</CharactersWithSpaces>
  <SharedDoc>false</SharedDoc>
  <HLinks>
    <vt:vector size="210" baseType="variant">
      <vt:variant>
        <vt:i4>983056</vt:i4>
      </vt:variant>
      <vt:variant>
        <vt:i4>204</vt:i4>
      </vt:variant>
      <vt:variant>
        <vt:i4>0</vt:i4>
      </vt:variant>
      <vt:variant>
        <vt:i4>5</vt:i4>
      </vt:variant>
      <vt:variant>
        <vt:lpwstr>qq://txfile/</vt:lpwstr>
      </vt:variant>
      <vt:variant>
        <vt:lpwstr/>
      </vt:variant>
      <vt:variant>
        <vt:i4>983056</vt:i4>
      </vt:variant>
      <vt:variant>
        <vt:i4>201</vt:i4>
      </vt:variant>
      <vt:variant>
        <vt:i4>0</vt:i4>
      </vt:variant>
      <vt:variant>
        <vt:i4>5</vt:i4>
      </vt:variant>
      <vt:variant>
        <vt:lpwstr>qq://txfile/</vt:lpwstr>
      </vt:variant>
      <vt:variant>
        <vt:lpwstr/>
      </vt:variant>
      <vt:variant>
        <vt:i4>1048626</vt:i4>
      </vt:variant>
      <vt:variant>
        <vt:i4>194</vt:i4>
      </vt:variant>
      <vt:variant>
        <vt:i4>0</vt:i4>
      </vt:variant>
      <vt:variant>
        <vt:i4>5</vt:i4>
      </vt:variant>
      <vt:variant>
        <vt:lpwstr/>
      </vt:variant>
      <vt:variant>
        <vt:lpwstr>_Toc239409999</vt:lpwstr>
      </vt:variant>
      <vt:variant>
        <vt:i4>1048626</vt:i4>
      </vt:variant>
      <vt:variant>
        <vt:i4>188</vt:i4>
      </vt:variant>
      <vt:variant>
        <vt:i4>0</vt:i4>
      </vt:variant>
      <vt:variant>
        <vt:i4>5</vt:i4>
      </vt:variant>
      <vt:variant>
        <vt:lpwstr/>
      </vt:variant>
      <vt:variant>
        <vt:lpwstr>_Toc239409998</vt:lpwstr>
      </vt:variant>
      <vt:variant>
        <vt:i4>1048626</vt:i4>
      </vt:variant>
      <vt:variant>
        <vt:i4>182</vt:i4>
      </vt:variant>
      <vt:variant>
        <vt:i4>0</vt:i4>
      </vt:variant>
      <vt:variant>
        <vt:i4>5</vt:i4>
      </vt:variant>
      <vt:variant>
        <vt:lpwstr/>
      </vt:variant>
      <vt:variant>
        <vt:lpwstr>_Toc239409997</vt:lpwstr>
      </vt:variant>
      <vt:variant>
        <vt:i4>1048626</vt:i4>
      </vt:variant>
      <vt:variant>
        <vt:i4>176</vt:i4>
      </vt:variant>
      <vt:variant>
        <vt:i4>0</vt:i4>
      </vt:variant>
      <vt:variant>
        <vt:i4>5</vt:i4>
      </vt:variant>
      <vt:variant>
        <vt:lpwstr/>
      </vt:variant>
      <vt:variant>
        <vt:lpwstr>_Toc239409996</vt:lpwstr>
      </vt:variant>
      <vt:variant>
        <vt:i4>1048626</vt:i4>
      </vt:variant>
      <vt:variant>
        <vt:i4>170</vt:i4>
      </vt:variant>
      <vt:variant>
        <vt:i4>0</vt:i4>
      </vt:variant>
      <vt:variant>
        <vt:i4>5</vt:i4>
      </vt:variant>
      <vt:variant>
        <vt:lpwstr/>
      </vt:variant>
      <vt:variant>
        <vt:lpwstr>_Toc239409995</vt:lpwstr>
      </vt:variant>
      <vt:variant>
        <vt:i4>1048626</vt:i4>
      </vt:variant>
      <vt:variant>
        <vt:i4>164</vt:i4>
      </vt:variant>
      <vt:variant>
        <vt:i4>0</vt:i4>
      </vt:variant>
      <vt:variant>
        <vt:i4>5</vt:i4>
      </vt:variant>
      <vt:variant>
        <vt:lpwstr/>
      </vt:variant>
      <vt:variant>
        <vt:lpwstr>_Toc239409994</vt:lpwstr>
      </vt:variant>
      <vt:variant>
        <vt:i4>1048626</vt:i4>
      </vt:variant>
      <vt:variant>
        <vt:i4>158</vt:i4>
      </vt:variant>
      <vt:variant>
        <vt:i4>0</vt:i4>
      </vt:variant>
      <vt:variant>
        <vt:i4>5</vt:i4>
      </vt:variant>
      <vt:variant>
        <vt:lpwstr/>
      </vt:variant>
      <vt:variant>
        <vt:lpwstr>_Toc239409993</vt:lpwstr>
      </vt:variant>
      <vt:variant>
        <vt:i4>1048626</vt:i4>
      </vt:variant>
      <vt:variant>
        <vt:i4>152</vt:i4>
      </vt:variant>
      <vt:variant>
        <vt:i4>0</vt:i4>
      </vt:variant>
      <vt:variant>
        <vt:i4>5</vt:i4>
      </vt:variant>
      <vt:variant>
        <vt:lpwstr/>
      </vt:variant>
      <vt:variant>
        <vt:lpwstr>_Toc239409992</vt:lpwstr>
      </vt:variant>
      <vt:variant>
        <vt:i4>1048626</vt:i4>
      </vt:variant>
      <vt:variant>
        <vt:i4>146</vt:i4>
      </vt:variant>
      <vt:variant>
        <vt:i4>0</vt:i4>
      </vt:variant>
      <vt:variant>
        <vt:i4>5</vt:i4>
      </vt:variant>
      <vt:variant>
        <vt:lpwstr/>
      </vt:variant>
      <vt:variant>
        <vt:lpwstr>_Toc239409991</vt:lpwstr>
      </vt:variant>
      <vt:variant>
        <vt:i4>1114162</vt:i4>
      </vt:variant>
      <vt:variant>
        <vt:i4>140</vt:i4>
      </vt:variant>
      <vt:variant>
        <vt:i4>0</vt:i4>
      </vt:variant>
      <vt:variant>
        <vt:i4>5</vt:i4>
      </vt:variant>
      <vt:variant>
        <vt:lpwstr/>
      </vt:variant>
      <vt:variant>
        <vt:lpwstr>_Toc239409988</vt:lpwstr>
      </vt:variant>
      <vt:variant>
        <vt:i4>1114162</vt:i4>
      </vt:variant>
      <vt:variant>
        <vt:i4>134</vt:i4>
      </vt:variant>
      <vt:variant>
        <vt:i4>0</vt:i4>
      </vt:variant>
      <vt:variant>
        <vt:i4>5</vt:i4>
      </vt:variant>
      <vt:variant>
        <vt:lpwstr/>
      </vt:variant>
      <vt:variant>
        <vt:lpwstr>_Toc239409987</vt:lpwstr>
      </vt:variant>
      <vt:variant>
        <vt:i4>1114162</vt:i4>
      </vt:variant>
      <vt:variant>
        <vt:i4>128</vt:i4>
      </vt:variant>
      <vt:variant>
        <vt:i4>0</vt:i4>
      </vt:variant>
      <vt:variant>
        <vt:i4>5</vt:i4>
      </vt:variant>
      <vt:variant>
        <vt:lpwstr/>
      </vt:variant>
      <vt:variant>
        <vt:lpwstr>_Toc239409986</vt:lpwstr>
      </vt:variant>
      <vt:variant>
        <vt:i4>1114162</vt:i4>
      </vt:variant>
      <vt:variant>
        <vt:i4>122</vt:i4>
      </vt:variant>
      <vt:variant>
        <vt:i4>0</vt:i4>
      </vt:variant>
      <vt:variant>
        <vt:i4>5</vt:i4>
      </vt:variant>
      <vt:variant>
        <vt:lpwstr/>
      </vt:variant>
      <vt:variant>
        <vt:lpwstr>_Toc239409985</vt:lpwstr>
      </vt:variant>
      <vt:variant>
        <vt:i4>1114162</vt:i4>
      </vt:variant>
      <vt:variant>
        <vt:i4>116</vt:i4>
      </vt:variant>
      <vt:variant>
        <vt:i4>0</vt:i4>
      </vt:variant>
      <vt:variant>
        <vt:i4>5</vt:i4>
      </vt:variant>
      <vt:variant>
        <vt:lpwstr/>
      </vt:variant>
      <vt:variant>
        <vt:lpwstr>_Toc239409984</vt:lpwstr>
      </vt:variant>
      <vt:variant>
        <vt:i4>1114162</vt:i4>
      </vt:variant>
      <vt:variant>
        <vt:i4>110</vt:i4>
      </vt:variant>
      <vt:variant>
        <vt:i4>0</vt:i4>
      </vt:variant>
      <vt:variant>
        <vt:i4>5</vt:i4>
      </vt:variant>
      <vt:variant>
        <vt:lpwstr/>
      </vt:variant>
      <vt:variant>
        <vt:lpwstr>_Toc239409983</vt:lpwstr>
      </vt:variant>
      <vt:variant>
        <vt:i4>1114162</vt:i4>
      </vt:variant>
      <vt:variant>
        <vt:i4>104</vt:i4>
      </vt:variant>
      <vt:variant>
        <vt:i4>0</vt:i4>
      </vt:variant>
      <vt:variant>
        <vt:i4>5</vt:i4>
      </vt:variant>
      <vt:variant>
        <vt:lpwstr/>
      </vt:variant>
      <vt:variant>
        <vt:lpwstr>_Toc239409982</vt:lpwstr>
      </vt:variant>
      <vt:variant>
        <vt:i4>1114162</vt:i4>
      </vt:variant>
      <vt:variant>
        <vt:i4>98</vt:i4>
      </vt:variant>
      <vt:variant>
        <vt:i4>0</vt:i4>
      </vt:variant>
      <vt:variant>
        <vt:i4>5</vt:i4>
      </vt:variant>
      <vt:variant>
        <vt:lpwstr/>
      </vt:variant>
      <vt:variant>
        <vt:lpwstr>_Toc239409981</vt:lpwstr>
      </vt:variant>
      <vt:variant>
        <vt:i4>1114162</vt:i4>
      </vt:variant>
      <vt:variant>
        <vt:i4>92</vt:i4>
      </vt:variant>
      <vt:variant>
        <vt:i4>0</vt:i4>
      </vt:variant>
      <vt:variant>
        <vt:i4>5</vt:i4>
      </vt:variant>
      <vt:variant>
        <vt:lpwstr/>
      </vt:variant>
      <vt:variant>
        <vt:lpwstr>_Toc239409980</vt:lpwstr>
      </vt:variant>
      <vt:variant>
        <vt:i4>1966130</vt:i4>
      </vt:variant>
      <vt:variant>
        <vt:i4>86</vt:i4>
      </vt:variant>
      <vt:variant>
        <vt:i4>0</vt:i4>
      </vt:variant>
      <vt:variant>
        <vt:i4>5</vt:i4>
      </vt:variant>
      <vt:variant>
        <vt:lpwstr/>
      </vt:variant>
      <vt:variant>
        <vt:lpwstr>_Toc239409979</vt:lpwstr>
      </vt:variant>
      <vt:variant>
        <vt:i4>1966130</vt:i4>
      </vt:variant>
      <vt:variant>
        <vt:i4>80</vt:i4>
      </vt:variant>
      <vt:variant>
        <vt:i4>0</vt:i4>
      </vt:variant>
      <vt:variant>
        <vt:i4>5</vt:i4>
      </vt:variant>
      <vt:variant>
        <vt:lpwstr/>
      </vt:variant>
      <vt:variant>
        <vt:lpwstr>_Toc239409978</vt:lpwstr>
      </vt:variant>
      <vt:variant>
        <vt:i4>1966130</vt:i4>
      </vt:variant>
      <vt:variant>
        <vt:i4>74</vt:i4>
      </vt:variant>
      <vt:variant>
        <vt:i4>0</vt:i4>
      </vt:variant>
      <vt:variant>
        <vt:i4>5</vt:i4>
      </vt:variant>
      <vt:variant>
        <vt:lpwstr/>
      </vt:variant>
      <vt:variant>
        <vt:lpwstr>_Toc239409977</vt:lpwstr>
      </vt:variant>
      <vt:variant>
        <vt:i4>1966130</vt:i4>
      </vt:variant>
      <vt:variant>
        <vt:i4>68</vt:i4>
      </vt:variant>
      <vt:variant>
        <vt:i4>0</vt:i4>
      </vt:variant>
      <vt:variant>
        <vt:i4>5</vt:i4>
      </vt:variant>
      <vt:variant>
        <vt:lpwstr/>
      </vt:variant>
      <vt:variant>
        <vt:lpwstr>_Toc239409976</vt:lpwstr>
      </vt:variant>
      <vt:variant>
        <vt:i4>1966130</vt:i4>
      </vt:variant>
      <vt:variant>
        <vt:i4>62</vt:i4>
      </vt:variant>
      <vt:variant>
        <vt:i4>0</vt:i4>
      </vt:variant>
      <vt:variant>
        <vt:i4>5</vt:i4>
      </vt:variant>
      <vt:variant>
        <vt:lpwstr/>
      </vt:variant>
      <vt:variant>
        <vt:lpwstr>_Toc239409975</vt:lpwstr>
      </vt:variant>
      <vt:variant>
        <vt:i4>1966130</vt:i4>
      </vt:variant>
      <vt:variant>
        <vt:i4>56</vt:i4>
      </vt:variant>
      <vt:variant>
        <vt:i4>0</vt:i4>
      </vt:variant>
      <vt:variant>
        <vt:i4>5</vt:i4>
      </vt:variant>
      <vt:variant>
        <vt:lpwstr/>
      </vt:variant>
      <vt:variant>
        <vt:lpwstr>_Toc239409974</vt:lpwstr>
      </vt:variant>
      <vt:variant>
        <vt:i4>1966130</vt:i4>
      </vt:variant>
      <vt:variant>
        <vt:i4>50</vt:i4>
      </vt:variant>
      <vt:variant>
        <vt:i4>0</vt:i4>
      </vt:variant>
      <vt:variant>
        <vt:i4>5</vt:i4>
      </vt:variant>
      <vt:variant>
        <vt:lpwstr/>
      </vt:variant>
      <vt:variant>
        <vt:lpwstr>_Toc239409973</vt:lpwstr>
      </vt:variant>
      <vt:variant>
        <vt:i4>1966130</vt:i4>
      </vt:variant>
      <vt:variant>
        <vt:i4>44</vt:i4>
      </vt:variant>
      <vt:variant>
        <vt:i4>0</vt:i4>
      </vt:variant>
      <vt:variant>
        <vt:i4>5</vt:i4>
      </vt:variant>
      <vt:variant>
        <vt:lpwstr/>
      </vt:variant>
      <vt:variant>
        <vt:lpwstr>_Toc239409972</vt:lpwstr>
      </vt:variant>
      <vt:variant>
        <vt:i4>1966130</vt:i4>
      </vt:variant>
      <vt:variant>
        <vt:i4>38</vt:i4>
      </vt:variant>
      <vt:variant>
        <vt:i4>0</vt:i4>
      </vt:variant>
      <vt:variant>
        <vt:i4>5</vt:i4>
      </vt:variant>
      <vt:variant>
        <vt:lpwstr/>
      </vt:variant>
      <vt:variant>
        <vt:lpwstr>_Toc239409971</vt:lpwstr>
      </vt:variant>
      <vt:variant>
        <vt:i4>1966130</vt:i4>
      </vt:variant>
      <vt:variant>
        <vt:i4>32</vt:i4>
      </vt:variant>
      <vt:variant>
        <vt:i4>0</vt:i4>
      </vt:variant>
      <vt:variant>
        <vt:i4>5</vt:i4>
      </vt:variant>
      <vt:variant>
        <vt:lpwstr/>
      </vt:variant>
      <vt:variant>
        <vt:lpwstr>_Toc239409970</vt:lpwstr>
      </vt:variant>
      <vt:variant>
        <vt:i4>2031666</vt:i4>
      </vt:variant>
      <vt:variant>
        <vt:i4>26</vt:i4>
      </vt:variant>
      <vt:variant>
        <vt:i4>0</vt:i4>
      </vt:variant>
      <vt:variant>
        <vt:i4>5</vt:i4>
      </vt:variant>
      <vt:variant>
        <vt:lpwstr/>
      </vt:variant>
      <vt:variant>
        <vt:lpwstr>_Toc239409969</vt:lpwstr>
      </vt:variant>
      <vt:variant>
        <vt:i4>2031666</vt:i4>
      </vt:variant>
      <vt:variant>
        <vt:i4>20</vt:i4>
      </vt:variant>
      <vt:variant>
        <vt:i4>0</vt:i4>
      </vt:variant>
      <vt:variant>
        <vt:i4>5</vt:i4>
      </vt:variant>
      <vt:variant>
        <vt:lpwstr/>
      </vt:variant>
      <vt:variant>
        <vt:lpwstr>_Toc239409968</vt:lpwstr>
      </vt:variant>
      <vt:variant>
        <vt:i4>2031666</vt:i4>
      </vt:variant>
      <vt:variant>
        <vt:i4>14</vt:i4>
      </vt:variant>
      <vt:variant>
        <vt:i4>0</vt:i4>
      </vt:variant>
      <vt:variant>
        <vt:i4>5</vt:i4>
      </vt:variant>
      <vt:variant>
        <vt:lpwstr/>
      </vt:variant>
      <vt:variant>
        <vt:lpwstr>_Toc239409967</vt:lpwstr>
      </vt:variant>
      <vt:variant>
        <vt:i4>2031666</vt:i4>
      </vt:variant>
      <vt:variant>
        <vt:i4>8</vt:i4>
      </vt:variant>
      <vt:variant>
        <vt:i4>0</vt:i4>
      </vt:variant>
      <vt:variant>
        <vt:i4>5</vt:i4>
      </vt:variant>
      <vt:variant>
        <vt:lpwstr/>
      </vt:variant>
      <vt:variant>
        <vt:lpwstr>_Toc239409966</vt:lpwstr>
      </vt:variant>
      <vt:variant>
        <vt:i4>2031666</vt:i4>
      </vt:variant>
      <vt:variant>
        <vt:i4>2</vt:i4>
      </vt:variant>
      <vt:variant>
        <vt:i4>0</vt:i4>
      </vt:variant>
      <vt:variant>
        <vt:i4>5</vt:i4>
      </vt:variant>
      <vt:variant>
        <vt:lpwstr/>
      </vt:variant>
      <vt:variant>
        <vt:lpwstr>_Toc239409965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2026-09-11T07:14:00Z</dcterms:created>
  <dcterms:modified xsi:type="dcterms:W3CDTF">2026-09-11T07:14:00Z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74324D002A9A4E2D95BADB09E9B2DC0B_13</vt:lpwstr>
  </property>
  <property fmtid="{D5CDD505-2E9C-101B-9397-08002B2CF9AE}" pid="4" name="KSOTemplateDocerSaveRecord">
    <vt:lpwstr>eyJoZGlkIjoiNjk1MzEzY2M3MTZkNGVkMGJiOTQ5MDc1MGFkOWJjMzUiLCJ1c2VySWQiOiIxNDMwMDMwNTg0In0=</vt:lpwstr>
  </property>
</Properties>
</file>